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120"/>
        <w:gridCol w:w="150"/>
        <w:gridCol w:w="680"/>
        <w:gridCol w:w="1014"/>
        <w:gridCol w:w="545"/>
        <w:gridCol w:w="79"/>
        <w:gridCol w:w="4432"/>
      </w:tblGrid>
      <w:tr w:rsidR="00A21C8C" w:rsidRPr="00B94D50" w14:paraId="11DC1AC2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059970" w14:textId="77777777" w:rsidR="00A21C8C" w:rsidRPr="002E50EB" w:rsidRDefault="00A21C8C" w:rsidP="00C069DE">
            <w:pPr>
              <w:pStyle w:val="ListParagraph"/>
              <w:numPr>
                <w:ilvl w:val="0"/>
                <w:numId w:val="14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bookmarkStart w:id="0" w:name="_GoBack"/>
            <w:bookmarkEnd w:id="0"/>
            <w:r w:rsidRPr="002E50EB">
              <w:rPr>
                <w:rFonts w:ascii="Lato" w:hAnsi="Lato"/>
                <w:b/>
                <w:spacing w:val="20"/>
                <w:sz w:val="20"/>
                <w:szCs w:val="20"/>
              </w:rPr>
              <w:t>IMPORTANT INFORMATION</w:t>
            </w:r>
          </w:p>
        </w:tc>
      </w:tr>
      <w:tr w:rsidR="00A21C8C" w:rsidRPr="00B94D50" w14:paraId="7E2721BA" w14:textId="77777777" w:rsidTr="007B7A48">
        <w:tc>
          <w:tcPr>
            <w:tcW w:w="5000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14:paraId="43FB3960" w14:textId="09149785" w:rsidR="00A21C8C" w:rsidRPr="0007787E" w:rsidRDefault="00A21C8C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We understand that there are situations when you may experience serious</w:t>
            </w:r>
            <w:r w:rsidR="00EA75B9" w:rsidRPr="0007787E">
              <w:rPr>
                <w:rFonts w:ascii="Lato" w:hAnsi="Lato"/>
                <w:sz w:val="20"/>
                <w:szCs w:val="20"/>
              </w:rPr>
              <w:t xml:space="preserve"> financial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1D4ADA" w:rsidRPr="0007787E">
              <w:rPr>
                <w:rFonts w:ascii="Lato" w:hAnsi="Lato"/>
                <w:sz w:val="20"/>
                <w:szCs w:val="20"/>
              </w:rPr>
              <w:t>hardship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that may make it difficult to meet financial commitments either for short or long term period</w:t>
            </w:r>
            <w:r w:rsidR="006C36C7" w:rsidRPr="0007787E">
              <w:rPr>
                <w:rFonts w:ascii="Lato" w:hAnsi="Lato"/>
                <w:sz w:val="20"/>
                <w:szCs w:val="20"/>
              </w:rPr>
              <w:t>s</w:t>
            </w:r>
            <w:r w:rsidRPr="0007787E">
              <w:rPr>
                <w:rFonts w:ascii="Lato" w:hAnsi="Lato"/>
                <w:sz w:val="20"/>
                <w:szCs w:val="20"/>
              </w:rPr>
              <w:t>.</w:t>
            </w:r>
          </w:p>
          <w:p w14:paraId="17D4FADC" w14:textId="31A6A67A" w:rsidR="001D4ADA" w:rsidRPr="0007787E" w:rsidRDefault="001D4ADA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You can use this form if you think you are experiencing serious</w:t>
            </w:r>
            <w:r w:rsidR="00EA75B9" w:rsidRPr="0007787E">
              <w:rPr>
                <w:rFonts w:ascii="Lato" w:hAnsi="Lato"/>
                <w:sz w:val="20"/>
                <w:szCs w:val="20"/>
              </w:rPr>
              <w:t xml:space="preserve"> financial</w:t>
            </w:r>
            <w:r w:rsidR="00C920C9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Pr="0007787E">
              <w:rPr>
                <w:rFonts w:ascii="Lato" w:hAnsi="Lato"/>
                <w:sz w:val="20"/>
                <w:szCs w:val="20"/>
              </w:rPr>
              <w:t>hardship and wish to apply for waiver of your debt</w:t>
            </w:r>
            <w:r w:rsidR="00C920C9" w:rsidRPr="0007787E">
              <w:rPr>
                <w:rFonts w:ascii="Lato" w:hAnsi="Lato"/>
                <w:sz w:val="20"/>
                <w:szCs w:val="20"/>
              </w:rPr>
              <w:t xml:space="preserve"> and we will consider any issues you are experiencing</w:t>
            </w:r>
            <w:r w:rsidR="00DD5374" w:rsidRPr="0007787E">
              <w:rPr>
                <w:rFonts w:ascii="Lato" w:hAnsi="Lato"/>
                <w:sz w:val="20"/>
                <w:szCs w:val="20"/>
              </w:rPr>
              <w:t>.</w:t>
            </w:r>
          </w:p>
          <w:p w14:paraId="0A6024EA" w14:textId="199CE96C" w:rsidR="00352B7E" w:rsidRPr="0007787E" w:rsidRDefault="003A4F02" w:rsidP="00BC0BBC">
            <w:pPr>
              <w:spacing w:before="60" w:after="60"/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Assessment and decision</w:t>
            </w:r>
          </w:p>
          <w:p w14:paraId="3807D0BF" w14:textId="4C23BB36" w:rsidR="003038BF" w:rsidRPr="0007787E" w:rsidRDefault="003A4F02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All applications are assessed on a case-by-case basis</w:t>
            </w:r>
            <w:r w:rsidR="00BA0A0B" w:rsidRPr="0007787E">
              <w:rPr>
                <w:rFonts w:ascii="Lato" w:hAnsi="Lato"/>
                <w:sz w:val="20"/>
                <w:szCs w:val="20"/>
              </w:rPr>
              <w:t xml:space="preserve"> and a decision will be made in relation to a waiver of a debt you owe to the Territory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946BCE" w:rsidRPr="0007787E">
              <w:rPr>
                <w:rFonts w:ascii="Lato" w:hAnsi="Lato"/>
                <w:sz w:val="20"/>
                <w:szCs w:val="20"/>
              </w:rPr>
              <w:t>(</w:t>
            </w:r>
            <w:r w:rsidR="00946BCE" w:rsidRPr="0007787E">
              <w:rPr>
                <w:rFonts w:ascii="Lato" w:hAnsi="Lato"/>
                <w:b/>
                <w:sz w:val="20"/>
                <w:szCs w:val="20"/>
              </w:rPr>
              <w:t>your application</w:t>
            </w:r>
            <w:r w:rsidR="00946BCE" w:rsidRPr="0007787E">
              <w:rPr>
                <w:rFonts w:ascii="Lato" w:hAnsi="Lato"/>
                <w:sz w:val="20"/>
                <w:szCs w:val="20"/>
              </w:rPr>
              <w:t>)</w:t>
            </w:r>
            <w:r w:rsidR="003038BF" w:rsidRPr="0007787E">
              <w:rPr>
                <w:rFonts w:ascii="Lato" w:hAnsi="Lato"/>
                <w:sz w:val="20"/>
                <w:szCs w:val="20"/>
              </w:rPr>
              <w:t>,</w:t>
            </w:r>
            <w:r w:rsidR="00946BCE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based on </w:t>
            </w:r>
            <w:r w:rsidR="00BA0A0B" w:rsidRPr="0007787E">
              <w:rPr>
                <w:rFonts w:ascii="Lato" w:hAnsi="Lato"/>
                <w:sz w:val="20"/>
                <w:szCs w:val="20"/>
              </w:rPr>
              <w:t xml:space="preserve">the information and documents provided by you. </w:t>
            </w:r>
            <w:r w:rsidR="003038BF" w:rsidRPr="0007787E">
              <w:rPr>
                <w:rFonts w:ascii="Lato" w:hAnsi="Lato"/>
                <w:sz w:val="20"/>
                <w:szCs w:val="20"/>
              </w:rPr>
              <w:t>O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nce you </w:t>
            </w:r>
            <w:r w:rsidR="006C36C7" w:rsidRPr="0007787E">
              <w:rPr>
                <w:rFonts w:ascii="Lato" w:hAnsi="Lato"/>
                <w:sz w:val="20"/>
                <w:szCs w:val="20"/>
              </w:rPr>
              <w:t xml:space="preserve">have </w:t>
            </w:r>
            <w:r w:rsidRPr="0007787E">
              <w:rPr>
                <w:rFonts w:ascii="Lato" w:hAnsi="Lato"/>
                <w:sz w:val="20"/>
                <w:szCs w:val="20"/>
              </w:rPr>
              <w:t>submitted an application, we may contact you to request more information</w:t>
            </w:r>
            <w:r w:rsidR="00360A41" w:rsidRPr="0007787E">
              <w:rPr>
                <w:rFonts w:ascii="Lato" w:hAnsi="Lato"/>
                <w:sz w:val="20"/>
                <w:szCs w:val="20"/>
              </w:rPr>
              <w:t xml:space="preserve"> or further documents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360A41" w:rsidRPr="0007787E">
              <w:rPr>
                <w:rFonts w:ascii="Lato" w:hAnsi="Lato"/>
                <w:sz w:val="20"/>
                <w:szCs w:val="20"/>
              </w:rPr>
              <w:t>as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needed.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2574E91F" w14:textId="0F111155" w:rsidR="0066561C" w:rsidRPr="0007787E" w:rsidRDefault="003038BF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Please note</w:t>
            </w:r>
            <w:r w:rsidRPr="0007787E">
              <w:rPr>
                <w:rFonts w:ascii="Lato" w:hAnsi="Lato"/>
                <w:sz w:val="20"/>
                <w:szCs w:val="20"/>
              </w:rPr>
              <w:t>, i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f you do not provide sufficient information and </w:t>
            </w:r>
            <w:r w:rsidR="00E63BEC" w:rsidRPr="0007787E">
              <w:rPr>
                <w:rFonts w:ascii="Lato" w:hAnsi="Lato"/>
                <w:sz w:val="20"/>
                <w:szCs w:val="20"/>
              </w:rPr>
              <w:t xml:space="preserve">supporting 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documents </w:t>
            </w:r>
            <w:r w:rsidR="00C7046F" w:rsidRPr="0007787E">
              <w:rPr>
                <w:rFonts w:ascii="Lato" w:hAnsi="Lato"/>
                <w:sz w:val="20"/>
                <w:szCs w:val="20"/>
              </w:rPr>
              <w:t>in relation to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 your serious </w:t>
            </w:r>
            <w:r w:rsidR="00EA75B9" w:rsidRPr="0007787E">
              <w:rPr>
                <w:rFonts w:ascii="Lato" w:hAnsi="Lato"/>
                <w:sz w:val="20"/>
                <w:szCs w:val="20"/>
              </w:rPr>
              <w:t xml:space="preserve">financial 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hardship, we </w:t>
            </w:r>
            <w:r w:rsidR="00360A41" w:rsidRPr="0007787E">
              <w:rPr>
                <w:rFonts w:ascii="Lato" w:hAnsi="Lato"/>
                <w:sz w:val="20"/>
                <w:szCs w:val="20"/>
              </w:rPr>
              <w:t>may</w:t>
            </w:r>
            <w:r w:rsidR="0066561C" w:rsidRPr="0007787E">
              <w:rPr>
                <w:rFonts w:ascii="Lato" w:hAnsi="Lato"/>
                <w:sz w:val="20"/>
                <w:szCs w:val="20"/>
              </w:rPr>
              <w:t xml:space="preserve"> not be able to 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complete the </w:t>
            </w:r>
            <w:r w:rsidR="0066561C" w:rsidRPr="0007787E">
              <w:rPr>
                <w:rFonts w:ascii="Lato" w:hAnsi="Lato"/>
                <w:sz w:val="20"/>
                <w:szCs w:val="20"/>
              </w:rPr>
              <w:t>assess</w:t>
            </w:r>
            <w:r w:rsidRPr="0007787E">
              <w:rPr>
                <w:rFonts w:ascii="Lato" w:hAnsi="Lato"/>
                <w:sz w:val="20"/>
                <w:szCs w:val="20"/>
              </w:rPr>
              <w:t>ment of</w:t>
            </w:r>
            <w:r w:rsidR="00C7046F" w:rsidRPr="0007787E">
              <w:rPr>
                <w:rFonts w:ascii="Lato" w:hAnsi="Lato"/>
                <w:sz w:val="20"/>
                <w:szCs w:val="20"/>
              </w:rPr>
              <w:t xml:space="preserve"> your application. </w:t>
            </w:r>
            <w:r w:rsidR="00EE5402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360A41" w:rsidRPr="0007787E">
              <w:rPr>
                <w:rFonts w:ascii="Lato" w:hAnsi="Lato"/>
                <w:sz w:val="20"/>
                <w:szCs w:val="20"/>
              </w:rPr>
              <w:t>In</w:t>
            </w:r>
            <w:r w:rsidRPr="0007787E">
              <w:rPr>
                <w:rFonts w:ascii="Lato" w:hAnsi="Lato"/>
                <w:sz w:val="20"/>
                <w:szCs w:val="20"/>
              </w:rPr>
              <w:t> </w:t>
            </w:r>
            <w:r w:rsidR="00360A41" w:rsidRPr="0007787E">
              <w:rPr>
                <w:rFonts w:ascii="Lato" w:hAnsi="Lato"/>
                <w:sz w:val="20"/>
                <w:szCs w:val="20"/>
              </w:rPr>
              <w:t xml:space="preserve">that event, your application </w:t>
            </w:r>
            <w:r w:rsidR="00EC3C72" w:rsidRPr="0007787E">
              <w:rPr>
                <w:rFonts w:ascii="Lato" w:hAnsi="Lato"/>
                <w:sz w:val="20"/>
                <w:szCs w:val="20"/>
              </w:rPr>
              <w:t>may</w:t>
            </w:r>
            <w:r w:rsidR="00360A41" w:rsidRPr="0007787E">
              <w:rPr>
                <w:rFonts w:ascii="Lato" w:hAnsi="Lato"/>
                <w:sz w:val="20"/>
                <w:szCs w:val="20"/>
              </w:rPr>
              <w:t xml:space="preserve"> be declined.</w:t>
            </w:r>
          </w:p>
          <w:p w14:paraId="11200203" w14:textId="77777777" w:rsidR="003A4F02" w:rsidRPr="0007787E" w:rsidRDefault="003A4F02" w:rsidP="00BC0BBC">
            <w:pPr>
              <w:spacing w:before="60" w:after="60"/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Privacy and confidentiality</w:t>
            </w:r>
          </w:p>
          <w:p w14:paraId="13F9E5F7" w14:textId="67D4BFDA" w:rsidR="003A4F02" w:rsidRPr="0007787E" w:rsidRDefault="007E1E9D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Personal i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nformation </w:t>
            </w:r>
            <w:r w:rsidR="00954484" w:rsidRPr="0007787E">
              <w:rPr>
                <w:rFonts w:ascii="Lato" w:hAnsi="Lato"/>
                <w:sz w:val="20"/>
                <w:szCs w:val="20"/>
              </w:rPr>
              <w:t>collected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 in th</w:t>
            </w:r>
            <w:r w:rsidR="00954484" w:rsidRPr="0007787E">
              <w:rPr>
                <w:rFonts w:ascii="Lato" w:hAnsi="Lato"/>
                <w:sz w:val="20"/>
                <w:szCs w:val="20"/>
              </w:rPr>
              <w:t>is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 application </w:t>
            </w:r>
            <w:r w:rsidR="00954484" w:rsidRPr="0007787E">
              <w:rPr>
                <w:rFonts w:ascii="Lato" w:hAnsi="Lato"/>
                <w:sz w:val="20"/>
                <w:szCs w:val="20"/>
              </w:rPr>
              <w:t xml:space="preserve">form </w:t>
            </w:r>
            <w:r w:rsidR="00E46FC4" w:rsidRPr="0007787E">
              <w:rPr>
                <w:rFonts w:ascii="Lato" w:hAnsi="Lato"/>
                <w:sz w:val="20"/>
                <w:szCs w:val="20"/>
              </w:rPr>
              <w:t xml:space="preserve">and 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through </w:t>
            </w:r>
            <w:r w:rsidR="00E46FC4" w:rsidRPr="0007787E">
              <w:rPr>
                <w:rFonts w:ascii="Lato" w:hAnsi="Lato"/>
                <w:sz w:val="20"/>
                <w:szCs w:val="20"/>
              </w:rPr>
              <w:t xml:space="preserve">any supporting information/documents you provide, </w:t>
            </w:r>
            <w:r w:rsidR="00954484" w:rsidRPr="0007787E">
              <w:rPr>
                <w:rFonts w:ascii="Lato" w:hAnsi="Lato"/>
                <w:sz w:val="20"/>
                <w:szCs w:val="20"/>
              </w:rPr>
              <w:t xml:space="preserve">will be </w:t>
            </w:r>
            <w:r w:rsidR="003A4F02" w:rsidRPr="0007787E">
              <w:rPr>
                <w:rFonts w:ascii="Lato" w:hAnsi="Lato"/>
                <w:sz w:val="20"/>
                <w:szCs w:val="20"/>
              </w:rPr>
              <w:t>use</w:t>
            </w:r>
            <w:r w:rsidR="00954484" w:rsidRPr="0007787E">
              <w:rPr>
                <w:rFonts w:ascii="Lato" w:hAnsi="Lato"/>
                <w:sz w:val="20"/>
                <w:szCs w:val="20"/>
              </w:rPr>
              <w:t>d for the purpose</w:t>
            </w:r>
            <w:r w:rsidR="00EE5402" w:rsidRPr="0007787E">
              <w:rPr>
                <w:rFonts w:ascii="Lato" w:hAnsi="Lato"/>
                <w:sz w:val="20"/>
                <w:szCs w:val="20"/>
              </w:rPr>
              <w:t>s</w:t>
            </w:r>
            <w:r w:rsidR="00954484" w:rsidRPr="0007787E">
              <w:rPr>
                <w:rFonts w:ascii="Lato" w:hAnsi="Lato"/>
                <w:sz w:val="20"/>
                <w:szCs w:val="20"/>
              </w:rPr>
              <w:t xml:space="preserve"> of assessing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6C36C7" w:rsidRPr="0007787E">
              <w:rPr>
                <w:rFonts w:ascii="Lato" w:hAnsi="Lato"/>
                <w:sz w:val="20"/>
                <w:szCs w:val="20"/>
              </w:rPr>
              <w:t>your serious</w:t>
            </w:r>
            <w:r w:rsidR="006D5987" w:rsidRPr="0007787E">
              <w:rPr>
                <w:rFonts w:ascii="Lato" w:hAnsi="Lato"/>
                <w:sz w:val="20"/>
                <w:szCs w:val="20"/>
              </w:rPr>
              <w:t xml:space="preserve"> financial</w:t>
            </w:r>
            <w:r w:rsidR="006C36C7" w:rsidRPr="0007787E">
              <w:rPr>
                <w:rFonts w:ascii="Lato" w:hAnsi="Lato"/>
                <w:sz w:val="20"/>
                <w:szCs w:val="20"/>
              </w:rPr>
              <w:t xml:space="preserve"> hardship 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and making </w:t>
            </w:r>
            <w:r w:rsidR="00864969" w:rsidRPr="0007787E">
              <w:rPr>
                <w:rFonts w:ascii="Lato" w:hAnsi="Lato"/>
                <w:sz w:val="20"/>
                <w:szCs w:val="20"/>
              </w:rPr>
              <w:t xml:space="preserve">a </w:t>
            </w:r>
            <w:r w:rsidR="003A4F02" w:rsidRPr="0007787E">
              <w:rPr>
                <w:rFonts w:ascii="Lato" w:hAnsi="Lato"/>
                <w:sz w:val="20"/>
                <w:szCs w:val="20"/>
              </w:rPr>
              <w:t xml:space="preserve">decision </w:t>
            </w:r>
            <w:r w:rsidR="00360A41" w:rsidRPr="0007787E">
              <w:rPr>
                <w:rFonts w:ascii="Lato" w:hAnsi="Lato"/>
                <w:sz w:val="20"/>
                <w:szCs w:val="20"/>
              </w:rPr>
              <w:t xml:space="preserve">on </w:t>
            </w:r>
            <w:r w:rsidR="003A4F02" w:rsidRPr="0007787E">
              <w:rPr>
                <w:rFonts w:ascii="Lato" w:hAnsi="Lato"/>
                <w:sz w:val="20"/>
                <w:szCs w:val="20"/>
              </w:rPr>
              <w:t>your application.</w:t>
            </w:r>
            <w:r w:rsidR="00954484" w:rsidRPr="0007787E">
              <w:rPr>
                <w:rFonts w:ascii="Lato" w:hAnsi="Lato"/>
                <w:sz w:val="20"/>
                <w:szCs w:val="20"/>
              </w:rPr>
              <w:t xml:space="preserve"> </w:t>
            </w:r>
          </w:p>
          <w:p w14:paraId="6A8CCB60" w14:textId="555CE959" w:rsidR="00E46FC4" w:rsidRPr="0007787E" w:rsidRDefault="00E46FC4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You should </w:t>
            </w:r>
            <w:r w:rsidR="001A0A23" w:rsidRPr="0007787E">
              <w:rPr>
                <w:rFonts w:ascii="Lato" w:hAnsi="Lato"/>
                <w:sz w:val="20"/>
                <w:szCs w:val="20"/>
              </w:rPr>
              <w:t xml:space="preserve">also </w:t>
            </w:r>
            <w:r w:rsidRPr="0007787E">
              <w:rPr>
                <w:rFonts w:ascii="Lato" w:hAnsi="Lato"/>
                <w:sz w:val="20"/>
                <w:szCs w:val="20"/>
              </w:rPr>
              <w:t>be aware that:</w:t>
            </w:r>
          </w:p>
          <w:p w14:paraId="723AA6C2" w14:textId="466B31EB" w:rsidR="001A0A23" w:rsidRPr="0007787E" w:rsidRDefault="00E63BEC" w:rsidP="00C069DE">
            <w:pPr>
              <w:pStyle w:val="ListParagraph"/>
              <w:numPr>
                <w:ilvl w:val="0"/>
                <w:numId w:val="16"/>
              </w:num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Y</w:t>
            </w:r>
            <w:r w:rsidR="001A0A23" w:rsidRPr="0007787E">
              <w:rPr>
                <w:rFonts w:ascii="Lato" w:hAnsi="Lato"/>
                <w:sz w:val="20"/>
                <w:szCs w:val="20"/>
              </w:rPr>
              <w:t xml:space="preserve">ou are only required to provide </w:t>
            </w:r>
            <w:r w:rsidR="007E1E9D" w:rsidRPr="0007787E">
              <w:rPr>
                <w:rFonts w:ascii="Lato" w:hAnsi="Lato"/>
                <w:sz w:val="20"/>
                <w:szCs w:val="20"/>
              </w:rPr>
              <w:t xml:space="preserve">personal </w:t>
            </w:r>
            <w:r w:rsidR="001A0A23" w:rsidRPr="0007787E">
              <w:rPr>
                <w:rFonts w:ascii="Lato" w:hAnsi="Lato"/>
                <w:sz w:val="20"/>
                <w:szCs w:val="20"/>
              </w:rPr>
              <w:t>information</w:t>
            </w:r>
            <w:r w:rsidR="007E1E9D" w:rsidRPr="0007787E">
              <w:rPr>
                <w:rFonts w:ascii="Lato" w:hAnsi="Lato"/>
                <w:sz w:val="20"/>
                <w:szCs w:val="20"/>
              </w:rPr>
              <w:t xml:space="preserve"> and supporting </w:t>
            </w:r>
            <w:r w:rsidR="001A0A23" w:rsidRPr="0007787E">
              <w:rPr>
                <w:rFonts w:ascii="Lato" w:hAnsi="Lato"/>
                <w:sz w:val="20"/>
                <w:szCs w:val="20"/>
              </w:rPr>
              <w:t xml:space="preserve">documents that are </w:t>
            </w:r>
            <w:r w:rsidR="001A0A23" w:rsidRPr="0007787E">
              <w:rPr>
                <w:rFonts w:ascii="Lato" w:hAnsi="Lato"/>
                <w:b/>
                <w:sz w:val="20"/>
                <w:szCs w:val="20"/>
              </w:rPr>
              <w:t>relevant and necessary</w:t>
            </w:r>
            <w:r w:rsidR="001A0A23" w:rsidRPr="0007787E">
              <w:rPr>
                <w:rFonts w:ascii="Lato" w:hAnsi="Lato"/>
                <w:sz w:val="20"/>
                <w:szCs w:val="20"/>
              </w:rPr>
              <w:t xml:space="preserve"> for an assessment of your application to be made.  If you are unsure about what information to provide, please contact</w:t>
            </w:r>
            <w:r w:rsidR="00DD5374" w:rsidRPr="0007787E">
              <w:rPr>
                <w:rFonts w:ascii="Lato" w:hAnsi="Lato"/>
                <w:sz w:val="20"/>
                <w:szCs w:val="20"/>
              </w:rPr>
              <w:t xml:space="preserve"> the a</w:t>
            </w:r>
            <w:r w:rsidRPr="0007787E">
              <w:rPr>
                <w:rFonts w:ascii="Lato" w:hAnsi="Lato"/>
                <w:sz w:val="20"/>
                <w:szCs w:val="20"/>
              </w:rPr>
              <w:t>gency on the contact details provided below;</w:t>
            </w:r>
          </w:p>
          <w:p w14:paraId="0C2C9059" w14:textId="2FF2B28D" w:rsidR="00E46FC4" w:rsidRPr="0007787E" w:rsidRDefault="00E46FC4" w:rsidP="00C069DE">
            <w:pPr>
              <w:pStyle w:val="ListParagraph"/>
              <w:numPr>
                <w:ilvl w:val="0"/>
                <w:numId w:val="16"/>
              </w:num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You are able to access the information you have provided by </w:t>
            </w:r>
            <w:r w:rsidR="00E63BEC" w:rsidRPr="0007787E">
              <w:rPr>
                <w:rFonts w:ascii="Lato" w:hAnsi="Lato"/>
                <w:sz w:val="20"/>
                <w:szCs w:val="20"/>
              </w:rPr>
              <w:t>using the contact details provided below</w:t>
            </w:r>
            <w:r w:rsidRPr="0007787E">
              <w:rPr>
                <w:rFonts w:ascii="Lato" w:hAnsi="Lato"/>
                <w:sz w:val="20"/>
                <w:szCs w:val="20"/>
              </w:rPr>
              <w:t>;</w:t>
            </w:r>
          </w:p>
          <w:p w14:paraId="50DD4B84" w14:textId="177B351E" w:rsidR="00E46FC4" w:rsidRPr="0007787E" w:rsidRDefault="00E46FC4" w:rsidP="00C069DE">
            <w:pPr>
              <w:pStyle w:val="ListParagraph"/>
              <w:numPr>
                <w:ilvl w:val="0"/>
                <w:numId w:val="16"/>
              </w:num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In appropriate cases, the information you have provided may also be </w:t>
            </w:r>
            <w:r w:rsidR="00E673B3" w:rsidRPr="0007787E">
              <w:rPr>
                <w:rFonts w:ascii="Lato" w:hAnsi="Lato"/>
                <w:sz w:val="20"/>
                <w:szCs w:val="20"/>
              </w:rPr>
              <w:t xml:space="preserve">disclosed to a third party, as required by law, including for instance, to the Auditor-General </w:t>
            </w:r>
            <w:r w:rsidR="00C54DD1" w:rsidRPr="0007787E">
              <w:rPr>
                <w:rFonts w:ascii="Lato" w:hAnsi="Lato"/>
                <w:sz w:val="20"/>
                <w:szCs w:val="20"/>
              </w:rPr>
              <w:t xml:space="preserve">for the purposes of an audit under Part 3 of the </w:t>
            </w:r>
            <w:r w:rsidR="00C54DD1" w:rsidRPr="0007787E">
              <w:rPr>
                <w:rFonts w:ascii="Lato" w:hAnsi="Lato"/>
                <w:i/>
                <w:sz w:val="20"/>
                <w:szCs w:val="20"/>
              </w:rPr>
              <w:t>Audit Act 1995</w:t>
            </w:r>
            <w:r w:rsidRPr="0007787E">
              <w:rPr>
                <w:rFonts w:ascii="Lato" w:hAnsi="Lato"/>
                <w:sz w:val="20"/>
                <w:szCs w:val="20"/>
              </w:rPr>
              <w:t>;</w:t>
            </w:r>
            <w:r w:rsidR="00A62156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A62156" w:rsidRPr="0007787E">
              <w:rPr>
                <w:rFonts w:ascii="Lato" w:hAnsi="Lato"/>
                <w:color w:val="FF0000"/>
                <w:sz w:val="20"/>
                <w:szCs w:val="20"/>
              </w:rPr>
              <w:t>(</w:t>
            </w:r>
            <w:r w:rsidR="00A62156" w:rsidRPr="0007787E">
              <w:rPr>
                <w:rFonts w:ascii="Lato" w:hAnsi="Lato"/>
                <w:i/>
                <w:color w:val="FF0000"/>
                <w:sz w:val="20"/>
                <w:szCs w:val="20"/>
              </w:rPr>
              <w:t>Delete if not relevant i.e. if there is no other body or person to whom the information provided by the applicant will be disclosed)</w:t>
            </w:r>
          </w:p>
          <w:p w14:paraId="17C39F1A" w14:textId="53DFAB4B" w:rsidR="00C07EE8" w:rsidRPr="0007787E" w:rsidRDefault="00C07EE8" w:rsidP="00C069DE">
            <w:pPr>
              <w:pStyle w:val="ListParagraph"/>
              <w:numPr>
                <w:ilvl w:val="0"/>
                <w:numId w:val="16"/>
              </w:num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The collection of your personal information is required </w:t>
            </w:r>
            <w:r w:rsidRPr="00490E36">
              <w:rPr>
                <w:rFonts w:ascii="Lato" w:hAnsi="Lato"/>
                <w:sz w:val="20"/>
                <w:szCs w:val="20"/>
              </w:rPr>
              <w:t xml:space="preserve">under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[insert name of relevant law and specific section, if any]</w:t>
            </w:r>
            <w:r w:rsidR="00DD5374" w:rsidRPr="0007787E">
              <w:rPr>
                <w:rFonts w:ascii="Lato" w:hAnsi="Lato"/>
                <w:sz w:val="20"/>
                <w:szCs w:val="20"/>
              </w:rPr>
              <w:t>.</w:t>
            </w:r>
            <w:r w:rsidR="00A62156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A62156" w:rsidRPr="0007787E">
              <w:rPr>
                <w:rFonts w:ascii="Lato" w:hAnsi="Lato"/>
                <w:color w:val="FF0000"/>
                <w:sz w:val="20"/>
                <w:szCs w:val="20"/>
              </w:rPr>
              <w:t>(</w:t>
            </w:r>
            <w:r w:rsidR="00A62156" w:rsidRPr="0007787E">
              <w:rPr>
                <w:rFonts w:ascii="Lato" w:hAnsi="Lato"/>
                <w:i/>
                <w:color w:val="FF0000"/>
                <w:sz w:val="20"/>
                <w:szCs w:val="20"/>
              </w:rPr>
              <w:t>Delete if not relevant i.e. if there is no such law that requires the information in the template to be provided)</w:t>
            </w:r>
          </w:p>
          <w:p w14:paraId="74F7E309" w14:textId="7DF5ED3D" w:rsidR="00C920C9" w:rsidRPr="0007787E" w:rsidRDefault="00C920C9" w:rsidP="00BC0BBC">
            <w:pPr>
              <w:spacing w:before="60" w:after="60"/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Financial counselling</w:t>
            </w:r>
          </w:p>
          <w:p w14:paraId="64CDB3D9" w14:textId="77777777" w:rsidR="00C920C9" w:rsidRPr="0007787E" w:rsidRDefault="00C920C9" w:rsidP="00BC0BBC">
            <w:pPr>
              <w:spacing w:before="60" w:after="240"/>
              <w:jc w:val="both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If you are experiencing financial difficulty, you can obtain free independent advice from a financial counsellor. For free, confidential, independent financial advice visit </w:t>
            </w:r>
            <w:hyperlink r:id="rId8" w:history="1">
              <w:r w:rsidRPr="0007787E">
                <w:rPr>
                  <w:rStyle w:val="Hyperlink"/>
                  <w:rFonts w:ascii="Lato" w:hAnsi="Lato"/>
                  <w:sz w:val="20"/>
                  <w:szCs w:val="20"/>
                </w:rPr>
                <w:t>moneysmart.gov.au</w:t>
              </w:r>
            </w:hyperlink>
            <w:r w:rsidRPr="0007787E">
              <w:rPr>
                <w:rFonts w:ascii="Lato" w:hAnsi="Lato"/>
                <w:sz w:val="20"/>
                <w:szCs w:val="20"/>
              </w:rPr>
              <w:t xml:space="preserve"> or contact the National Debt Helpline on </w:t>
            </w:r>
            <w:r w:rsidRPr="0007787E">
              <w:rPr>
                <w:rFonts w:ascii="Lato" w:hAnsi="Lato"/>
                <w:b/>
                <w:sz w:val="20"/>
                <w:szCs w:val="20"/>
              </w:rPr>
              <w:t>1800 007 007</w:t>
            </w:r>
            <w:r w:rsidRPr="0007787E">
              <w:rPr>
                <w:rFonts w:ascii="Lato" w:hAnsi="Lato"/>
                <w:sz w:val="20"/>
                <w:szCs w:val="20"/>
              </w:rPr>
              <w:t>.</w:t>
            </w:r>
          </w:p>
          <w:p w14:paraId="4279751B" w14:textId="15DE9142" w:rsidR="003A4F02" w:rsidRPr="0007787E" w:rsidRDefault="003A4F02" w:rsidP="00A21C8C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Lodgement</w:t>
            </w:r>
          </w:p>
          <w:p w14:paraId="68E33371" w14:textId="7188F70E" w:rsidR="000F32B5" w:rsidRPr="001E1569" w:rsidRDefault="00E46FC4" w:rsidP="00A21C8C">
            <w:pPr>
              <w:spacing w:before="60" w:after="60"/>
              <w:rPr>
                <w:rFonts w:ascii="Lato" w:hAnsi="Lato"/>
                <w:sz w:val="20"/>
                <w:szCs w:val="20"/>
                <w:highlight w:val="lightGray"/>
              </w:rPr>
            </w:pPr>
            <w:r w:rsidRPr="001E1569">
              <w:rPr>
                <w:rFonts w:ascii="Lato" w:hAnsi="Lato"/>
                <w:sz w:val="20"/>
                <w:szCs w:val="20"/>
                <w:highlight w:val="yellow"/>
              </w:rPr>
              <w:t>Insert n</w:t>
            </w:r>
            <w:r w:rsidR="000F32B5" w:rsidRPr="001E1569">
              <w:rPr>
                <w:rFonts w:ascii="Lato" w:hAnsi="Lato"/>
                <w:sz w:val="20"/>
                <w:szCs w:val="20"/>
                <w:highlight w:val="yellow"/>
              </w:rPr>
              <w:t>ame and address of Agency</w:t>
            </w:r>
          </w:p>
          <w:p w14:paraId="488E6E84" w14:textId="6A19551D" w:rsidR="003A4F02" w:rsidRPr="0007787E" w:rsidRDefault="003A4F02" w:rsidP="00A21C8C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Email competed form to: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(agency to provide</w:t>
            </w:r>
            <w:r w:rsidR="004C2A89" w:rsidRPr="0007787E">
              <w:rPr>
                <w:rFonts w:ascii="Lato" w:hAnsi="Lato"/>
                <w:sz w:val="20"/>
                <w:szCs w:val="20"/>
                <w:highlight w:val="yellow"/>
              </w:rPr>
              <w:t xml:space="preserve"> details)</w:t>
            </w:r>
            <w:r w:rsidR="004C2A89" w:rsidRPr="0007787E">
              <w:rPr>
                <w:rFonts w:ascii="Lato" w:hAnsi="Lato"/>
                <w:sz w:val="20"/>
                <w:szCs w:val="20"/>
              </w:rPr>
              <w:t>, or</w:t>
            </w:r>
          </w:p>
          <w:p w14:paraId="7F2A0A16" w14:textId="77777777" w:rsidR="00A21C8C" w:rsidRPr="0007787E" w:rsidRDefault="004C2A89" w:rsidP="00671041">
            <w:pPr>
              <w:spacing w:before="60" w:after="120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Mail to: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(agency to provide details)</w:t>
            </w:r>
          </w:p>
          <w:p w14:paraId="1BDBD131" w14:textId="77777777" w:rsidR="00330B59" w:rsidRPr="0007787E" w:rsidRDefault="00330B59" w:rsidP="00671041">
            <w:pPr>
              <w:spacing w:before="60" w:after="120"/>
              <w:rPr>
                <w:rFonts w:ascii="Lato" w:hAnsi="Lato"/>
                <w:sz w:val="20"/>
                <w:szCs w:val="20"/>
              </w:rPr>
            </w:pPr>
          </w:p>
          <w:p w14:paraId="04A35F7F" w14:textId="77777777" w:rsidR="00330B59" w:rsidRPr="0007787E" w:rsidRDefault="00330B59" w:rsidP="00330B59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 w:rsidRPr="0007787E">
              <w:rPr>
                <w:rFonts w:ascii="Lato" w:hAnsi="Lato"/>
                <w:b/>
                <w:sz w:val="20"/>
                <w:szCs w:val="20"/>
              </w:rPr>
              <w:t>Contact details</w:t>
            </w:r>
          </w:p>
          <w:p w14:paraId="1B329266" w14:textId="664B97A2" w:rsidR="00330B59" w:rsidRPr="00330B59" w:rsidRDefault="00330B59" w:rsidP="004F5EEF">
            <w:pPr>
              <w:spacing w:before="60" w:after="240"/>
              <w:rPr>
                <w:rFonts w:ascii="Lato" w:hAnsi="Lato"/>
                <w:sz w:val="20"/>
                <w:szCs w:val="20"/>
              </w:rPr>
            </w:pPr>
            <w:r w:rsidRPr="001E1569">
              <w:rPr>
                <w:rFonts w:ascii="Lato" w:hAnsi="Lato"/>
                <w:sz w:val="20"/>
                <w:szCs w:val="20"/>
                <w:highlight w:val="yellow"/>
              </w:rPr>
              <w:lastRenderedPageBreak/>
              <w:t>Insert contact Agency name, relevant unit/division and contact details (i.e. email and phone number)</w:t>
            </w:r>
          </w:p>
        </w:tc>
      </w:tr>
      <w:tr w:rsidR="00B94D50" w:rsidRPr="00B94D50" w14:paraId="179B3C0B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45D222" w14:textId="77777777" w:rsidR="00B94D50" w:rsidRPr="00B94D50" w:rsidRDefault="00015970" w:rsidP="00C069DE">
            <w:pPr>
              <w:pStyle w:val="ListParagraph"/>
              <w:keepNext/>
              <w:keepLines/>
              <w:numPr>
                <w:ilvl w:val="0"/>
                <w:numId w:val="14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r w:rsidRPr="002E50EB">
              <w:rPr>
                <w:rFonts w:ascii="Lato" w:hAnsi="Lato"/>
                <w:b/>
                <w:spacing w:val="20"/>
                <w:sz w:val="20"/>
                <w:szCs w:val="20"/>
              </w:rPr>
              <w:lastRenderedPageBreak/>
              <w:t>APPLICANT</w:t>
            </w:r>
            <w:r w:rsidR="00462C75" w:rsidRPr="002E50EB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 DETAILS</w:t>
            </w:r>
          </w:p>
        </w:tc>
      </w:tr>
      <w:tr w:rsidR="0013460B" w:rsidRPr="00B94D50" w14:paraId="75061026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95B35BB" w14:textId="77777777" w:rsidR="00B94D50" w:rsidRPr="00B94D50" w:rsidRDefault="00015970" w:rsidP="007E1E9D">
            <w:pPr>
              <w:keepNext/>
              <w:keepLines/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N</w:t>
            </w:r>
            <w:r w:rsidR="00D14B71">
              <w:rPr>
                <w:rFonts w:ascii="Lato" w:hAnsi="Lato"/>
                <w:b/>
                <w:sz w:val="20"/>
                <w:szCs w:val="20"/>
              </w:rPr>
              <w:t>ame</w:t>
            </w:r>
            <w:r w:rsidR="00A43684"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7B292890" w14:textId="77777777" w:rsidR="00B94D50" w:rsidRPr="00B94D50" w:rsidRDefault="00B94D50" w:rsidP="007E1E9D">
            <w:pPr>
              <w:keepNext/>
              <w:keepLines/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52BEEC5F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4A67B1E" w14:textId="77777777" w:rsidR="00A43684" w:rsidRDefault="00A43684" w:rsidP="007E1E9D">
            <w:pPr>
              <w:keepNext/>
              <w:keepLines/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Residential address: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01CDE460" w14:textId="77777777" w:rsidR="00A43684" w:rsidRPr="00B94D50" w:rsidRDefault="00A43684" w:rsidP="007E1E9D">
            <w:pPr>
              <w:keepNext/>
              <w:keepLines/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57AB0D21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17EECE2" w14:textId="77777777" w:rsidR="00A43684" w:rsidRDefault="00A43684" w:rsidP="00A966EB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Postal address: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7D524196" w14:textId="77777777" w:rsidR="00A43684" w:rsidRPr="00B94D50" w:rsidRDefault="00A43684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1C1148A7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823971C" w14:textId="77777777" w:rsidR="00A43684" w:rsidRDefault="00A43684" w:rsidP="00A966EB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Email: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6868EB21" w14:textId="77777777" w:rsidR="00A43684" w:rsidRPr="00B94D50" w:rsidRDefault="00A43684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13460B" w:rsidRPr="00B94D50" w14:paraId="29596272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1CE537" w14:textId="77777777" w:rsidR="00A43684" w:rsidRDefault="00A43684" w:rsidP="00A966EB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Preferred contact number: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159251D0" w14:textId="77777777" w:rsidR="00A43684" w:rsidRPr="00B94D50" w:rsidRDefault="00A43684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A43684" w:rsidRPr="00B94D50" w14:paraId="73C85008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266A2" w14:textId="77777777" w:rsidR="00A43684" w:rsidRPr="00B94D50" w:rsidRDefault="00A43684" w:rsidP="00C069DE">
            <w:pPr>
              <w:pStyle w:val="ListParagraph"/>
              <w:keepNext/>
              <w:numPr>
                <w:ilvl w:val="0"/>
                <w:numId w:val="14"/>
              </w:numPr>
              <w:shd w:val="clear" w:color="auto" w:fill="D9D9D9" w:themeFill="background1" w:themeFillShade="D9"/>
              <w:spacing w:before="60" w:after="60"/>
              <w:ind w:left="714" w:hanging="357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DEBT DETAILS</w:t>
            </w:r>
          </w:p>
        </w:tc>
      </w:tr>
      <w:tr w:rsidR="0013460B" w:rsidRPr="00B94D50" w14:paraId="011DB72A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6B3346C" w14:textId="3C1294E0" w:rsidR="00D14B71" w:rsidRDefault="00015970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 xml:space="preserve">Invoice </w:t>
            </w:r>
            <w:r w:rsidR="00B02627">
              <w:rPr>
                <w:rFonts w:ascii="Lato" w:hAnsi="Lato"/>
                <w:b/>
                <w:sz w:val="20"/>
                <w:szCs w:val="20"/>
              </w:rPr>
              <w:t xml:space="preserve">number/s </w:t>
            </w:r>
            <w:r>
              <w:rPr>
                <w:rFonts w:ascii="Lato" w:hAnsi="Lato"/>
                <w:b/>
                <w:sz w:val="20"/>
                <w:szCs w:val="20"/>
              </w:rPr>
              <w:t>(where applicable and if known)</w:t>
            </w:r>
            <w:r w:rsidR="006A15FF"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03EEF445" w14:textId="77777777" w:rsidR="00D14B71" w:rsidRPr="00B94D50" w:rsidRDefault="00D14B71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5B7778" w:rsidRPr="00B94D50" w14:paraId="67F74F2C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C086D4B" w14:textId="77777777" w:rsidR="005B7778" w:rsidRDefault="005B7778" w:rsidP="005B7778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Total original amount owing: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1A55C871" w14:textId="11404158" w:rsidR="005B7778" w:rsidRPr="00B94D50" w:rsidRDefault="006A5730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$</w:t>
            </w:r>
          </w:p>
        </w:tc>
      </w:tr>
      <w:tr w:rsidR="005B7778" w:rsidRPr="00B94D50" w14:paraId="1DFB94D0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5A526B3" w14:textId="5FDF8A25" w:rsidR="005B7778" w:rsidRDefault="005B7778" w:rsidP="001F11EA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 xml:space="preserve">Total amount </w:t>
            </w:r>
            <w:r w:rsidR="001F11EA">
              <w:rPr>
                <w:rFonts w:ascii="Lato" w:hAnsi="Lato"/>
                <w:b/>
                <w:sz w:val="20"/>
                <w:szCs w:val="20"/>
              </w:rPr>
              <w:t>outstanding to date</w:t>
            </w:r>
            <w:r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7BCA6116" w14:textId="51334C93" w:rsidR="005B7778" w:rsidRPr="00B94D50" w:rsidRDefault="006A5730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$</w:t>
            </w:r>
          </w:p>
        </w:tc>
      </w:tr>
      <w:tr w:rsidR="0013460B" w:rsidRPr="00B94D50" w14:paraId="373D5CCA" w14:textId="77777777" w:rsidTr="007B7A48">
        <w:tc>
          <w:tcPr>
            <w:tcW w:w="11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788A0F0" w14:textId="77777777" w:rsidR="00D14B71" w:rsidRDefault="00D14B71" w:rsidP="00A966EB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 xml:space="preserve">Brief </w:t>
            </w:r>
            <w:r w:rsidR="00015970">
              <w:rPr>
                <w:rFonts w:ascii="Lato" w:hAnsi="Lato"/>
                <w:b/>
                <w:sz w:val="20"/>
                <w:szCs w:val="20"/>
              </w:rPr>
              <w:t xml:space="preserve">nature and </w:t>
            </w:r>
            <w:r>
              <w:rPr>
                <w:rFonts w:ascii="Lato" w:hAnsi="Lato"/>
                <w:b/>
                <w:sz w:val="20"/>
                <w:szCs w:val="20"/>
              </w:rPr>
              <w:t>particulars of the debt</w:t>
            </w:r>
            <w:r w:rsidR="006A15FF">
              <w:rPr>
                <w:rFonts w:ascii="Lato" w:hAnsi="Lato"/>
                <w:b/>
                <w:sz w:val="20"/>
                <w:szCs w:val="20"/>
              </w:rPr>
              <w:t>: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</w:tcBorders>
          </w:tcPr>
          <w:p w14:paraId="2F930BED" w14:textId="77777777" w:rsidR="00D14B71" w:rsidRPr="00B94D50" w:rsidRDefault="00D14B71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2E50EB" w:rsidRPr="00B94D50" w14:paraId="639C63E2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A45D4E" w14:textId="3B372F2B" w:rsidR="002E50EB" w:rsidRPr="002E50EB" w:rsidRDefault="006A5730" w:rsidP="00C069DE">
            <w:pPr>
              <w:pStyle w:val="ListParagraph"/>
              <w:numPr>
                <w:ilvl w:val="0"/>
                <w:numId w:val="14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WAIVER REQUEST</w:t>
            </w:r>
          </w:p>
        </w:tc>
      </w:tr>
      <w:tr w:rsidR="004B70BB" w:rsidRPr="00B94D50" w14:paraId="72C6E0B2" w14:textId="77777777" w:rsidTr="007B7A48">
        <w:trPr>
          <w:trHeight w:val="281"/>
        </w:trPr>
        <w:tc>
          <w:tcPr>
            <w:tcW w:w="1635" w:type="pct"/>
            <w:gridSpan w:val="3"/>
          </w:tcPr>
          <w:p w14:paraId="01B0BA2F" w14:textId="55A1A6DB" w:rsidR="006A5730" w:rsidRPr="005902A4" w:rsidRDefault="006A5730" w:rsidP="005902A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Amount of debt requested to be waived</w:t>
            </w:r>
            <w:r w:rsidR="005902A4">
              <w:rPr>
                <w:rFonts w:ascii="Lato" w:hAnsi="Lato"/>
                <w:sz w:val="20"/>
                <w:szCs w:val="20"/>
              </w:rPr>
              <w:t>:</w:t>
            </w:r>
          </w:p>
        </w:tc>
        <w:tc>
          <w:tcPr>
            <w:tcW w:w="3365" w:type="pct"/>
            <w:gridSpan w:val="4"/>
          </w:tcPr>
          <w:p w14:paraId="73E351D2" w14:textId="3962548A" w:rsidR="005902A4" w:rsidRPr="005902A4" w:rsidRDefault="006A5730" w:rsidP="00A966E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$</w:t>
            </w:r>
          </w:p>
        </w:tc>
      </w:tr>
      <w:tr w:rsidR="00B94D50" w:rsidRPr="00B94D50" w14:paraId="2659259B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40C883" w14:textId="35032429" w:rsidR="00B94D50" w:rsidRPr="00E10904" w:rsidRDefault="00D14B71" w:rsidP="00C069DE">
            <w:pPr>
              <w:pStyle w:val="ListParagraph"/>
              <w:keepNext/>
              <w:keepLines/>
              <w:numPr>
                <w:ilvl w:val="0"/>
                <w:numId w:val="14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SERIOUS</w:t>
            </w:r>
            <w:r w:rsidR="006D5987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 FINANCIAL</w:t>
            </w:r>
            <w:r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 </w:t>
            </w:r>
            <w:r w:rsidR="00B94D50" w:rsidRPr="00B94D50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HARDSHIP </w:t>
            </w:r>
            <w:r w:rsidR="00A43684">
              <w:rPr>
                <w:rFonts w:ascii="Lato" w:hAnsi="Lato"/>
                <w:b/>
                <w:spacing w:val="20"/>
                <w:sz w:val="20"/>
                <w:szCs w:val="20"/>
              </w:rPr>
              <w:t>INFORMATION</w:t>
            </w:r>
          </w:p>
        </w:tc>
      </w:tr>
      <w:tr w:rsidR="00462C75" w:rsidRPr="00B94D50" w14:paraId="54059312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F1463C" w14:textId="1A814F0A" w:rsidR="00462C75" w:rsidRDefault="006A5730" w:rsidP="00FF4171">
            <w:pPr>
              <w:keepNext/>
              <w:keepLines/>
              <w:shd w:val="clear" w:color="auto" w:fill="D9D9D9" w:themeFill="background1" w:themeFillShade="D9"/>
              <w:spacing w:before="60" w:after="60"/>
              <w:ind w:firstLine="731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5</w:t>
            </w:r>
            <w:r w:rsidR="002E50EB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.1 </w:t>
            </w:r>
            <w:r w:rsidR="002E50EB" w:rsidRPr="002E50EB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Cause of serious </w:t>
            </w:r>
            <w:r w:rsidR="006D5987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financial </w:t>
            </w:r>
            <w:r w:rsidR="002E50EB" w:rsidRPr="002E50EB">
              <w:rPr>
                <w:rFonts w:ascii="Lato" w:hAnsi="Lato"/>
                <w:b/>
                <w:spacing w:val="20"/>
                <w:sz w:val="20"/>
                <w:szCs w:val="20"/>
              </w:rPr>
              <w:t>hardship</w:t>
            </w:r>
            <w:r w:rsidR="00FF4171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 impacting ability to repay debt</w:t>
            </w:r>
          </w:p>
          <w:p w14:paraId="190D65B0" w14:textId="77777777" w:rsidR="006A5730" w:rsidRPr="006D223A" w:rsidRDefault="006A5730" w:rsidP="00C069DE">
            <w:pPr>
              <w:pStyle w:val="ListParagraph"/>
              <w:numPr>
                <w:ilvl w:val="0"/>
                <w:numId w:val="17"/>
              </w:numPr>
              <w:spacing w:after="0"/>
              <w:ind w:left="714" w:hanging="35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select cause of serious hardship and brief explanation of the circumstances below</w:t>
            </w:r>
          </w:p>
          <w:p w14:paraId="450460E2" w14:textId="358B1592" w:rsidR="006A5730" w:rsidRPr="002E50EB" w:rsidRDefault="006A5730">
            <w:pPr>
              <w:pStyle w:val="ListParagraph"/>
              <w:numPr>
                <w:ilvl w:val="0"/>
                <w:numId w:val="17"/>
              </w:numPr>
              <w:spacing w:after="0"/>
              <w:ind w:left="714" w:hanging="357"/>
              <w:rPr>
                <w:rFonts w:ascii="Lato" w:hAnsi="Lato"/>
                <w:b/>
                <w:spacing w:val="2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provide letter or statutory declaration from financial counsellor (or equivalent independent professional) </w:t>
            </w:r>
            <w:r w:rsidRPr="006D223A"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  <w:t>or</w:t>
            </w: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 other supporting documents specified in each item below</w:t>
            </w:r>
            <w:r w:rsidR="00E2615F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, </w:t>
            </w:r>
            <w:r w:rsidR="00E2615F" w:rsidRPr="008E3052">
              <w:rPr>
                <w:rFonts w:ascii="Lato" w:hAnsi="Lato"/>
                <w:i/>
                <w:color w:val="002060"/>
                <w:sz w:val="20"/>
                <w:szCs w:val="20"/>
              </w:rPr>
              <w:t>confirming your circumstance</w:t>
            </w:r>
            <w:r w:rsidR="00E2615F">
              <w:rPr>
                <w:rFonts w:ascii="Lato" w:hAnsi="Lato"/>
                <w:i/>
                <w:color w:val="002060"/>
                <w:sz w:val="20"/>
                <w:szCs w:val="20"/>
              </w:rPr>
              <w:t>s including period of financial hardship</w:t>
            </w:r>
          </w:p>
        </w:tc>
      </w:tr>
      <w:tr w:rsidR="004B70BB" w:rsidRPr="00B94D50" w14:paraId="0A401E22" w14:textId="77777777" w:rsidTr="007B7A48"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E7F2A0" w14:textId="77777777" w:rsidR="0031775B" w:rsidRDefault="0031775B" w:rsidP="00FF4171">
            <w:pPr>
              <w:keepNext/>
              <w:keepLines/>
              <w:shd w:val="clear" w:color="auto" w:fill="D9D9D9" w:themeFill="background1" w:themeFillShade="D9"/>
              <w:spacing w:before="60" w:after="60"/>
              <w:jc w:val="center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Reason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53E335" w14:textId="3DB21C42" w:rsidR="00FF4171" w:rsidRPr="00BC0BBC" w:rsidRDefault="00555F6B" w:rsidP="00BC0BBC">
            <w:pPr>
              <w:keepNext/>
              <w:keepLines/>
              <w:shd w:val="clear" w:color="auto" w:fill="D9D9D9" w:themeFill="background1" w:themeFillShade="D9"/>
              <w:spacing w:before="60" w:after="60"/>
              <w:jc w:val="center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Other supporting documents, any or combination of the following (as relevant/necessary)</w:t>
            </w:r>
          </w:p>
        </w:tc>
      </w:tr>
      <w:tr w:rsidR="004B70BB" w:rsidRPr="00B94D50" w14:paraId="3A9D3B34" w14:textId="77777777" w:rsidTr="00CD5D84">
        <w:trPr>
          <w:trHeight w:val="2066"/>
        </w:trPr>
        <w:tc>
          <w:tcPr>
            <w:tcW w:w="2499" w:type="pct"/>
            <w:gridSpan w:val="5"/>
          </w:tcPr>
          <w:p w14:paraId="58D0A278" w14:textId="289D35A1" w:rsidR="0031775B" w:rsidRPr="00B94D50" w:rsidRDefault="006D223A" w:rsidP="00E1090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sdt>
              <w:sdtPr>
                <w:rPr>
                  <w:rFonts w:ascii="Lato" w:hAnsi="Lato"/>
                  <w:sz w:val="20"/>
                  <w:szCs w:val="20"/>
                </w:rPr>
                <w:id w:val="-73570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09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31775B" w:rsidRPr="00B94D50">
              <w:rPr>
                <w:rFonts w:ascii="Lato" w:hAnsi="Lato"/>
                <w:sz w:val="20"/>
                <w:szCs w:val="20"/>
              </w:rPr>
              <w:t xml:space="preserve">   </w:t>
            </w:r>
            <w:r w:rsidR="00555F6B">
              <w:rPr>
                <w:rFonts w:ascii="Lato" w:hAnsi="Lato"/>
                <w:sz w:val="20"/>
                <w:szCs w:val="20"/>
              </w:rPr>
              <w:t>loss of employment</w:t>
            </w:r>
            <w:r w:rsidR="006C36C7">
              <w:rPr>
                <w:rFonts w:ascii="Lato" w:hAnsi="Lato"/>
                <w:sz w:val="20"/>
                <w:szCs w:val="20"/>
              </w:rPr>
              <w:t xml:space="preserve"> </w:t>
            </w:r>
            <w:r w:rsidR="005F67C3">
              <w:rPr>
                <w:rFonts w:ascii="Lato" w:hAnsi="Lato"/>
                <w:sz w:val="20"/>
                <w:szCs w:val="20"/>
              </w:rPr>
              <w:t>or other source of income</w:t>
            </w:r>
          </w:p>
          <w:p w14:paraId="56F5A9B3" w14:textId="3A470C92" w:rsidR="0031775B" w:rsidRDefault="0031775B" w:rsidP="00E82458">
            <w:pPr>
              <w:spacing w:before="60" w:after="60"/>
              <w:rPr>
                <w:rFonts w:ascii="Lato" w:hAnsi="Lato"/>
                <w:i/>
                <w:sz w:val="20"/>
                <w:szCs w:val="20"/>
              </w:rPr>
            </w:pPr>
            <w:r>
              <w:rPr>
                <w:rFonts w:ascii="Lato" w:hAnsi="Lato"/>
                <w:i/>
                <w:sz w:val="20"/>
                <w:szCs w:val="20"/>
              </w:rPr>
              <w:t xml:space="preserve"> </w:t>
            </w:r>
            <w:r w:rsidR="006A5730"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Please provide brief explanation of the circumstances:</w:t>
            </w:r>
          </w:p>
        </w:tc>
        <w:tc>
          <w:tcPr>
            <w:tcW w:w="2501" w:type="pct"/>
            <w:gridSpan w:val="2"/>
          </w:tcPr>
          <w:p w14:paraId="5AEC69A1" w14:textId="15634D34" w:rsidR="00671041" w:rsidRPr="00671041" w:rsidRDefault="006A5730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</w:pPr>
            <w:r w:rsidRPr="006D223A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>letter from employer, or report from accountant or financial adviser confirming reduction of income or loss of employment</w:t>
            </w:r>
            <w:r w:rsidR="00DA57D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 including estimated period of hardship</w:t>
            </w:r>
          </w:p>
        </w:tc>
      </w:tr>
      <w:tr w:rsidR="004B70BB" w:rsidRPr="00B94D50" w14:paraId="284F3693" w14:textId="77777777" w:rsidTr="006D223A">
        <w:trPr>
          <w:trHeight w:val="148"/>
        </w:trPr>
        <w:tc>
          <w:tcPr>
            <w:tcW w:w="2499" w:type="pct"/>
            <w:gridSpan w:val="5"/>
          </w:tcPr>
          <w:p w14:paraId="574FCE17" w14:textId="77777777" w:rsidR="006A5730" w:rsidRPr="00145E0C" w:rsidRDefault="006D223A" w:rsidP="006A5730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sdt>
              <w:sdtPr>
                <w:rPr>
                  <w:rFonts w:ascii="Lato" w:hAnsi="Lato"/>
                  <w:sz w:val="20"/>
                  <w:szCs w:val="20"/>
                </w:rPr>
                <w:id w:val="-413088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730" w:rsidRPr="00145E0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A5730" w:rsidRPr="00145E0C">
              <w:rPr>
                <w:rFonts w:ascii="Lato" w:hAnsi="Lato"/>
                <w:sz w:val="20"/>
                <w:szCs w:val="20"/>
              </w:rPr>
              <w:t xml:space="preserve">   Serious mental or physical medical condition (yourself or an immediate family member or household member)</w:t>
            </w:r>
          </w:p>
          <w:p w14:paraId="1D510928" w14:textId="08F9E236" w:rsidR="00F5509B" w:rsidRDefault="006A5730" w:rsidP="00E1090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Please provide brief explanation of the circumstances:</w:t>
            </w:r>
          </w:p>
        </w:tc>
        <w:tc>
          <w:tcPr>
            <w:tcW w:w="2501" w:type="pct"/>
            <w:gridSpan w:val="2"/>
          </w:tcPr>
          <w:p w14:paraId="3E71A18B" w14:textId="11CA9220" w:rsidR="00133E7D" w:rsidRPr="00671041" w:rsidRDefault="006A5730" w:rsidP="006D223A">
            <w:pPr>
              <w:pStyle w:val="ListParagraph"/>
              <w:numPr>
                <w:ilvl w:val="0"/>
                <w:numId w:val="13"/>
              </w:numPr>
              <w:spacing w:before="60" w:after="0"/>
              <w:ind w:left="136" w:hanging="136"/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medical certificate, or letter/report from treating practitioner confirming you have serious medical condition, </w:t>
            </w:r>
            <w:r w:rsidR="00DA57DA">
              <w:rPr>
                <w:rFonts w:ascii="Lato" w:hAnsi="Lato"/>
                <w:i/>
                <w:color w:val="002060"/>
                <w:sz w:val="20"/>
                <w:szCs w:val="20"/>
              </w:rPr>
              <w:t>inability or</w:t>
            </w: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 limited capacity to work, or require ongoing treatment or medication</w:t>
            </w:r>
            <w:r w:rsidR="00DA57DA">
              <w:rPr>
                <w:rFonts w:ascii="Lato" w:hAnsi="Lato"/>
                <w:i/>
                <w:color w:val="002060"/>
                <w:sz w:val="20"/>
                <w:szCs w:val="20"/>
              </w:rPr>
              <w:t>, including estimated period of hardship</w:t>
            </w:r>
          </w:p>
        </w:tc>
      </w:tr>
      <w:tr w:rsidR="003609B4" w:rsidRPr="00B94D50" w14:paraId="5D99BDDA" w14:textId="77777777" w:rsidTr="007B7A48">
        <w:tc>
          <w:tcPr>
            <w:tcW w:w="2499" w:type="pct"/>
            <w:gridSpan w:val="5"/>
          </w:tcPr>
          <w:p w14:paraId="31BC877F" w14:textId="77777777" w:rsidR="003609B4" w:rsidRPr="00B94D50" w:rsidRDefault="006D223A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sdt>
              <w:sdtPr>
                <w:rPr>
                  <w:rFonts w:ascii="Lato" w:hAnsi="Lato"/>
                  <w:sz w:val="20"/>
                  <w:szCs w:val="20"/>
                </w:rPr>
                <w:id w:val="13661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9B4" w:rsidRPr="00B94D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609B4" w:rsidRPr="00B94D50">
              <w:rPr>
                <w:rFonts w:ascii="Lato" w:hAnsi="Lato"/>
                <w:sz w:val="20"/>
                <w:szCs w:val="20"/>
              </w:rPr>
              <w:t xml:space="preserve">   </w:t>
            </w:r>
            <w:r w:rsidR="003609B4">
              <w:rPr>
                <w:rFonts w:ascii="Lato" w:hAnsi="Lato"/>
                <w:sz w:val="20"/>
                <w:szCs w:val="20"/>
              </w:rPr>
              <w:t xml:space="preserve">Adverse effect of major disaster </w:t>
            </w:r>
          </w:p>
          <w:p w14:paraId="1C64E572" w14:textId="77777777" w:rsidR="006A5730" w:rsidRPr="006D223A" w:rsidRDefault="006A5730" w:rsidP="006A5730">
            <w:pPr>
              <w:spacing w:before="60" w:after="60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Please provide brief explanation of the circumstances:</w:t>
            </w:r>
          </w:p>
          <w:p w14:paraId="28A6D5F9" w14:textId="77777777" w:rsidR="003609B4" w:rsidRDefault="003609B4" w:rsidP="003609B4">
            <w:pPr>
              <w:spacing w:before="60" w:after="60"/>
              <w:ind w:left="458" w:hanging="458"/>
              <w:rPr>
                <w:rFonts w:ascii="Lato" w:hAnsi="Lato"/>
                <w:i/>
                <w:sz w:val="20"/>
                <w:szCs w:val="20"/>
              </w:rPr>
            </w:pPr>
          </w:p>
          <w:p w14:paraId="593DCA05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501" w:type="pct"/>
            <w:gridSpan w:val="2"/>
          </w:tcPr>
          <w:p w14:paraId="327C1761" w14:textId="41A9148A" w:rsidR="003609B4" w:rsidRPr="00324E6E" w:rsidRDefault="006A5730" w:rsidP="00C069DE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fire brigade report, police report, or insurance report confirming your circumstances</w:t>
            </w:r>
            <w:r w:rsidR="00DA57D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 including estimated period of hardship</w:t>
            </w:r>
          </w:p>
        </w:tc>
      </w:tr>
      <w:tr w:rsidR="003609B4" w:rsidRPr="00B94D50" w14:paraId="50A723A6" w14:textId="77777777" w:rsidTr="007B7A48">
        <w:tc>
          <w:tcPr>
            <w:tcW w:w="2499" w:type="pct"/>
            <w:gridSpan w:val="5"/>
            <w:tcBorders>
              <w:bottom w:val="single" w:sz="4" w:space="0" w:color="auto"/>
            </w:tcBorders>
          </w:tcPr>
          <w:p w14:paraId="49956E69" w14:textId="77777777" w:rsidR="003609B4" w:rsidRPr="00B94D50" w:rsidRDefault="006D223A" w:rsidP="003609B4">
            <w:pPr>
              <w:keepNext/>
              <w:keepLines/>
              <w:spacing w:before="60" w:after="60"/>
              <w:rPr>
                <w:rFonts w:ascii="Lato" w:eastAsia="MS Gothic" w:hAnsi="Lato"/>
                <w:sz w:val="20"/>
                <w:szCs w:val="20"/>
              </w:rPr>
            </w:pPr>
            <w:sdt>
              <w:sdtPr>
                <w:rPr>
                  <w:rFonts w:ascii="Lato" w:hAnsi="Lato"/>
                  <w:sz w:val="20"/>
                  <w:szCs w:val="20"/>
                </w:rPr>
                <w:id w:val="1924225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9B4" w:rsidRPr="00B94D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609B4" w:rsidRPr="00B94D50">
              <w:rPr>
                <w:rFonts w:ascii="Lato" w:hAnsi="Lato"/>
                <w:sz w:val="20"/>
                <w:szCs w:val="20"/>
              </w:rPr>
              <w:t xml:space="preserve">   Other</w:t>
            </w:r>
          </w:p>
          <w:p w14:paraId="3B0654A8" w14:textId="77777777" w:rsidR="006A5730" w:rsidRPr="006D223A" w:rsidRDefault="006A5730" w:rsidP="006A5730">
            <w:pPr>
              <w:spacing w:before="60" w:after="60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Please provide brief explanation of the circumstances:</w:t>
            </w:r>
          </w:p>
          <w:p w14:paraId="04B984A5" w14:textId="77777777" w:rsidR="003609B4" w:rsidRPr="00B94D50" w:rsidRDefault="003609B4" w:rsidP="003609B4">
            <w:pPr>
              <w:keepNext/>
              <w:keepLines/>
              <w:spacing w:before="60" w:after="60"/>
              <w:ind w:left="471" w:hanging="471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501" w:type="pct"/>
            <w:gridSpan w:val="2"/>
            <w:tcBorders>
              <w:bottom w:val="single" w:sz="4" w:space="0" w:color="auto"/>
            </w:tcBorders>
          </w:tcPr>
          <w:p w14:paraId="2DEBF873" w14:textId="4EA54410" w:rsidR="003609B4" w:rsidRPr="00010B34" w:rsidRDefault="006A5730" w:rsidP="00C069DE">
            <w:pPr>
              <w:pStyle w:val="ListParagraph"/>
              <w:keepNext/>
              <w:keepLines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any other supporting documentation stating or confirming your circumstances</w:t>
            </w:r>
            <w:r w:rsidR="00DA57D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 including estimated period of hardship</w:t>
            </w:r>
          </w:p>
        </w:tc>
      </w:tr>
      <w:tr w:rsidR="003609B4" w:rsidRPr="00D5528D" w14:paraId="4FE475B9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0F8946" w14:textId="77777777" w:rsidR="003609B4" w:rsidRPr="00656311" w:rsidRDefault="003609B4" w:rsidP="00C069DE">
            <w:pPr>
              <w:pStyle w:val="ListParagraph"/>
              <w:keepNext/>
              <w:keepLines/>
              <w:numPr>
                <w:ilvl w:val="1"/>
                <w:numId w:val="14"/>
              </w:numPr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r w:rsidRPr="00656311">
              <w:rPr>
                <w:rFonts w:ascii="Lato" w:hAnsi="Lato"/>
                <w:b/>
                <w:spacing w:val="20"/>
                <w:sz w:val="20"/>
                <w:szCs w:val="20"/>
              </w:rPr>
              <w:t>Financial information</w:t>
            </w:r>
          </w:p>
          <w:p w14:paraId="45C260BC" w14:textId="03632459" w:rsidR="003609B4" w:rsidRPr="006D223A" w:rsidRDefault="003609B4" w:rsidP="006D223A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provide </w:t>
            </w:r>
            <w:r w:rsidR="002C0730" w:rsidRPr="006D223A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financial information </w:t>
            </w:r>
            <w:r w:rsidRPr="006D223A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for total </w:t>
            </w:r>
            <w:r w:rsidR="00B736A5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annual </w:t>
            </w:r>
            <w:r w:rsidRPr="006D223A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income for the </w:t>
            </w:r>
            <w:r w:rsidRPr="006D223A">
              <w:rPr>
                <w:rFonts w:ascii="Lato" w:hAnsi="Lato"/>
                <w:b/>
                <w:i/>
                <w:iCs w:val="0"/>
                <w:color w:val="002060"/>
                <w:sz w:val="20"/>
                <w:szCs w:val="20"/>
              </w:rPr>
              <w:t xml:space="preserve">12 month period immediately preceding the </w:t>
            </w:r>
            <w:r w:rsidR="00B736A5">
              <w:rPr>
                <w:rFonts w:ascii="Lato" w:hAnsi="Lato"/>
                <w:b/>
                <w:i/>
                <w:iCs w:val="0"/>
                <w:color w:val="002060"/>
                <w:sz w:val="20"/>
                <w:szCs w:val="20"/>
              </w:rPr>
              <w:t>month</w:t>
            </w:r>
            <w:r w:rsidR="00B736A5" w:rsidRPr="006D223A">
              <w:rPr>
                <w:rFonts w:ascii="Lato" w:hAnsi="Lato"/>
                <w:b/>
                <w:i/>
                <w:iCs w:val="0"/>
                <w:color w:val="002060"/>
                <w:sz w:val="20"/>
                <w:szCs w:val="20"/>
              </w:rPr>
              <w:t xml:space="preserve"> </w:t>
            </w:r>
            <w:r w:rsidRPr="006D223A">
              <w:rPr>
                <w:rFonts w:ascii="Lato" w:hAnsi="Lato"/>
                <w:b/>
                <w:i/>
                <w:iCs w:val="0"/>
                <w:color w:val="002060"/>
                <w:sz w:val="20"/>
                <w:szCs w:val="20"/>
              </w:rPr>
              <w:t>of application</w:t>
            </w:r>
          </w:p>
          <w:p w14:paraId="1D5B3A9E" w14:textId="0D761E1C" w:rsidR="00C069DE" w:rsidRPr="00656311" w:rsidRDefault="00C069DE" w:rsidP="006D223A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Lato" w:hAnsi="Lato"/>
                <w:i/>
                <w:spacing w:val="2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provide letter or statutory declaration from financial counsellor (or equivalent independent professional) </w:t>
            </w:r>
            <w:r w:rsidRPr="006D223A">
              <w:rPr>
                <w:rFonts w:ascii="Lato" w:hAnsi="Lato"/>
                <w:i/>
                <w:iCs w:val="0"/>
                <w:color w:val="002060"/>
                <w:sz w:val="20"/>
                <w:szCs w:val="20"/>
                <w:u w:val="single"/>
              </w:rPr>
              <w:t>or</w:t>
            </w:r>
            <w:r w:rsidRPr="006D223A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 other supporting documentation specified for each item below</w:t>
            </w:r>
            <w:r w:rsidR="00E2615F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, </w:t>
            </w:r>
            <w:r w:rsidR="00E2615F" w:rsidRPr="008E3052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>confirming your financial information</w:t>
            </w:r>
          </w:p>
        </w:tc>
      </w:tr>
      <w:tr w:rsidR="003609B4" w:rsidRPr="00D5528D" w14:paraId="49F1CDA6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1670C9" w14:textId="5E7A2483" w:rsidR="003609B4" w:rsidRPr="00656311" w:rsidRDefault="003609B4" w:rsidP="003609B4">
            <w:pPr>
              <w:spacing w:before="60" w:after="60"/>
              <w:rPr>
                <w:rFonts w:ascii="Lato" w:hAnsi="Lato"/>
                <w:i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Income </w:t>
            </w:r>
            <w:r w:rsidRPr="007D1099">
              <w:rPr>
                <w:rFonts w:ascii="Lato" w:hAnsi="Lato"/>
                <w:i/>
                <w:spacing w:val="20"/>
                <w:sz w:val="20"/>
                <w:szCs w:val="20"/>
              </w:rPr>
              <w:t xml:space="preserve">(disclose all income including but not limited to salary, wages, allowances, </w:t>
            </w:r>
            <w:r w:rsidR="00DA70DF" w:rsidRPr="00C069DE">
              <w:rPr>
                <w:rFonts w:ascii="Lato" w:hAnsi="Lato"/>
                <w:i/>
                <w:spacing w:val="20"/>
                <w:sz w:val="20"/>
                <w:szCs w:val="20"/>
              </w:rPr>
              <w:t xml:space="preserve">worker’s compensation payments, </w:t>
            </w:r>
            <w:r w:rsidR="00655812" w:rsidRPr="00C069DE">
              <w:rPr>
                <w:rFonts w:ascii="Lato" w:hAnsi="Lato"/>
                <w:i/>
                <w:spacing w:val="20"/>
                <w:sz w:val="20"/>
                <w:szCs w:val="20"/>
              </w:rPr>
              <w:t>insurance payments,</w:t>
            </w:r>
            <w:r w:rsidR="00655812">
              <w:rPr>
                <w:rFonts w:ascii="Lato" w:hAnsi="Lato"/>
                <w:i/>
                <w:spacing w:val="20"/>
                <w:sz w:val="20"/>
                <w:szCs w:val="20"/>
              </w:rPr>
              <w:t xml:space="preserve"> </w:t>
            </w:r>
            <w:r w:rsidRPr="007D1099">
              <w:rPr>
                <w:rFonts w:ascii="Lato" w:hAnsi="Lato"/>
                <w:i/>
                <w:spacing w:val="20"/>
                <w:sz w:val="20"/>
                <w:szCs w:val="20"/>
              </w:rPr>
              <w:t>Centrelink</w:t>
            </w:r>
            <w:r>
              <w:rPr>
                <w:rFonts w:ascii="Lato" w:hAnsi="Lato"/>
                <w:i/>
                <w:spacing w:val="20"/>
                <w:sz w:val="20"/>
                <w:szCs w:val="20"/>
              </w:rPr>
              <w:t xml:space="preserve"> or other government</w:t>
            </w:r>
            <w:r w:rsidRPr="007D1099">
              <w:rPr>
                <w:rFonts w:ascii="Lato" w:hAnsi="Lato"/>
                <w:i/>
                <w:spacing w:val="20"/>
                <w:sz w:val="20"/>
                <w:szCs w:val="20"/>
              </w:rPr>
              <w:t xml:space="preserve"> benefits,</w:t>
            </w:r>
            <w:r>
              <w:rPr>
                <w:rFonts w:ascii="Lato" w:hAnsi="Lato"/>
                <w:i/>
                <w:spacing w:val="20"/>
                <w:sz w:val="20"/>
                <w:szCs w:val="20"/>
              </w:rPr>
              <w:t xml:space="preserve"> </w:t>
            </w:r>
            <w:r w:rsidRPr="007D1099">
              <w:rPr>
                <w:rFonts w:ascii="Lato" w:hAnsi="Lato"/>
                <w:i/>
                <w:spacing w:val="20"/>
                <w:sz w:val="20"/>
                <w:szCs w:val="20"/>
              </w:rPr>
              <w:t>rental and investment income)</w:t>
            </w:r>
          </w:p>
        </w:tc>
      </w:tr>
      <w:tr w:rsidR="00970D19" w:rsidRPr="00D5528D" w14:paraId="15191502" w14:textId="77777777" w:rsidTr="00970D19">
        <w:tc>
          <w:tcPr>
            <w:tcW w:w="2543" w:type="pct"/>
            <w:gridSpan w:val="6"/>
            <w:tcBorders>
              <w:top w:val="single" w:sz="4" w:space="0" w:color="auto"/>
            </w:tcBorders>
          </w:tcPr>
          <w:p w14:paraId="50348D9E" w14:textId="77777777" w:rsidR="00970D19" w:rsidRDefault="00970D19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I</w:t>
            </w:r>
            <w:r w:rsidRPr="00D5528D">
              <w:rPr>
                <w:rFonts w:ascii="Lato" w:hAnsi="Lato"/>
                <w:sz w:val="20"/>
                <w:szCs w:val="20"/>
              </w:rPr>
              <w:t>ncome</w:t>
            </w:r>
            <w:r>
              <w:rPr>
                <w:rFonts w:ascii="Lato" w:hAnsi="Lato"/>
                <w:sz w:val="20"/>
                <w:szCs w:val="20"/>
              </w:rPr>
              <w:t xml:space="preserve"> – primary (i.e. debtor)</w:t>
            </w:r>
          </w:p>
          <w:p w14:paraId="2BA103B1" w14:textId="77777777" w:rsidR="00970D19" w:rsidRDefault="00970D19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1EAA7C4F" w14:textId="77777777" w:rsidR="00970D19" w:rsidRPr="006D223A" w:rsidRDefault="00970D19" w:rsidP="00970D19">
            <w:pPr>
              <w:spacing w:before="60" w:after="60"/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  <w:t xml:space="preserve">Other supporting documentation (any of the following) </w:t>
            </w:r>
          </w:p>
          <w:p w14:paraId="0D6FAD2E" w14:textId="77777777" w:rsidR="00970D19" w:rsidRPr="006D223A" w:rsidRDefault="00970D19" w:rsidP="00970D19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bank statement for the 12 months immediately preceding your application</w:t>
            </w:r>
          </w:p>
          <w:p w14:paraId="10538652" w14:textId="77777777" w:rsidR="00970D19" w:rsidRPr="006D223A" w:rsidRDefault="00970D19" w:rsidP="00970D19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payslips </w:t>
            </w:r>
          </w:p>
          <w:p w14:paraId="6F54ABA3" w14:textId="77777777" w:rsidR="00970D19" w:rsidRPr="006D223A" w:rsidRDefault="00970D19" w:rsidP="00970D19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Centrelink statements</w:t>
            </w:r>
          </w:p>
          <w:p w14:paraId="5C6B323E" w14:textId="1E4980BB" w:rsidR="00970D19" w:rsidRPr="00D5528D" w:rsidRDefault="00970D19" w:rsidP="006D223A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Rental or investment statements</w:t>
            </w:r>
          </w:p>
        </w:tc>
        <w:tc>
          <w:tcPr>
            <w:tcW w:w="2457" w:type="pct"/>
            <w:tcBorders>
              <w:top w:val="single" w:sz="4" w:space="0" w:color="auto"/>
            </w:tcBorders>
          </w:tcPr>
          <w:p w14:paraId="69845761" w14:textId="18F9C6FF" w:rsidR="00970D19" w:rsidRPr="00D5528D" w:rsidRDefault="00970D19" w:rsidP="006D223A">
            <w:pPr>
              <w:rPr>
                <w:rFonts w:ascii="Lato" w:hAnsi="Lato"/>
                <w:sz w:val="20"/>
                <w:szCs w:val="20"/>
              </w:rPr>
            </w:pPr>
            <w:r w:rsidRPr="00D5528D">
              <w:rPr>
                <w:rFonts w:ascii="Lato" w:hAnsi="Lato"/>
                <w:sz w:val="20"/>
                <w:szCs w:val="20"/>
              </w:rPr>
              <w:t>$</w:t>
            </w:r>
          </w:p>
        </w:tc>
      </w:tr>
      <w:tr w:rsidR="00970D19" w:rsidRPr="00D5528D" w14:paraId="48C2C66C" w14:textId="77777777" w:rsidTr="00970D19">
        <w:tc>
          <w:tcPr>
            <w:tcW w:w="2543" w:type="pct"/>
            <w:gridSpan w:val="6"/>
          </w:tcPr>
          <w:p w14:paraId="6337F7C9" w14:textId="77777777" w:rsidR="00970D19" w:rsidRDefault="00970D19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I</w:t>
            </w:r>
            <w:r w:rsidRPr="00D5528D">
              <w:rPr>
                <w:rFonts w:ascii="Lato" w:hAnsi="Lato"/>
                <w:sz w:val="20"/>
                <w:szCs w:val="20"/>
              </w:rPr>
              <w:t>ncome</w:t>
            </w:r>
            <w:r>
              <w:rPr>
                <w:rFonts w:ascii="Lato" w:hAnsi="Lato"/>
                <w:sz w:val="20"/>
                <w:szCs w:val="20"/>
              </w:rPr>
              <w:t xml:space="preserve"> – secondary (i.e. partner or </w:t>
            </w:r>
            <w:r w:rsidRPr="00C069DE">
              <w:rPr>
                <w:rFonts w:ascii="Lato" w:hAnsi="Lato"/>
                <w:sz w:val="20"/>
                <w:szCs w:val="20"/>
              </w:rPr>
              <w:t>spouse, if any)</w:t>
            </w:r>
          </w:p>
          <w:p w14:paraId="2FCDD987" w14:textId="77777777" w:rsidR="00970D19" w:rsidRDefault="00970D19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20E99BA5" w14:textId="77777777" w:rsidR="00970D19" w:rsidRPr="006D223A" w:rsidRDefault="00970D19" w:rsidP="00970D19">
            <w:pPr>
              <w:spacing w:before="60" w:after="60"/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  <w:t xml:space="preserve">Other supporting documentation (any of the following) </w:t>
            </w:r>
          </w:p>
          <w:p w14:paraId="3D04C51C" w14:textId="77777777" w:rsidR="00970D19" w:rsidRPr="006D223A" w:rsidRDefault="00970D19" w:rsidP="00970D19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bank statement for the 12 months immediately preceding your application</w:t>
            </w:r>
            <w:r w:rsidRPr="006D223A"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  <w:t xml:space="preserve"> </w:t>
            </w:r>
          </w:p>
          <w:p w14:paraId="7B0A978A" w14:textId="77777777" w:rsidR="00970D19" w:rsidRPr="006D223A" w:rsidRDefault="00970D19" w:rsidP="00970D19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payslips </w:t>
            </w:r>
          </w:p>
          <w:p w14:paraId="507D04FA" w14:textId="77777777" w:rsidR="00970D19" w:rsidRDefault="00970D19" w:rsidP="006D223A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Centrelink statements</w:t>
            </w:r>
          </w:p>
          <w:p w14:paraId="7E47AF5C" w14:textId="67EB7F3C" w:rsidR="00970D19" w:rsidRPr="006D223A" w:rsidRDefault="00970D19" w:rsidP="006D223A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Rental or investment statements</w:t>
            </w:r>
          </w:p>
        </w:tc>
        <w:tc>
          <w:tcPr>
            <w:tcW w:w="2457" w:type="pct"/>
          </w:tcPr>
          <w:p w14:paraId="1C3217AB" w14:textId="1C63AEFD" w:rsidR="00970D19" w:rsidRPr="00D5528D" w:rsidRDefault="00970D19" w:rsidP="006D223A">
            <w:pPr>
              <w:rPr>
                <w:rFonts w:ascii="Lato" w:hAnsi="Lato"/>
                <w:sz w:val="20"/>
                <w:szCs w:val="20"/>
              </w:rPr>
            </w:pPr>
            <w:r w:rsidRPr="00D5528D">
              <w:rPr>
                <w:rFonts w:ascii="Lato" w:hAnsi="Lato"/>
                <w:sz w:val="20"/>
                <w:szCs w:val="20"/>
              </w:rPr>
              <w:t>$</w:t>
            </w:r>
          </w:p>
        </w:tc>
      </w:tr>
      <w:tr w:rsidR="00970D19" w:rsidRPr="00D5528D" w14:paraId="0EF2CFE6" w14:textId="77777777" w:rsidTr="00970D19">
        <w:tc>
          <w:tcPr>
            <w:tcW w:w="2543" w:type="pct"/>
            <w:gridSpan w:val="6"/>
          </w:tcPr>
          <w:p w14:paraId="73430C20" w14:textId="77777777" w:rsidR="00970D19" w:rsidRPr="007D1099" w:rsidRDefault="00970D19" w:rsidP="003609B4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 w:rsidRPr="007D1099">
              <w:rPr>
                <w:rFonts w:ascii="Lato" w:hAnsi="Lato"/>
                <w:b/>
                <w:sz w:val="20"/>
                <w:szCs w:val="20"/>
              </w:rPr>
              <w:t xml:space="preserve">Total household </w:t>
            </w:r>
            <w:r>
              <w:rPr>
                <w:rFonts w:ascii="Lato" w:hAnsi="Lato"/>
                <w:b/>
                <w:sz w:val="20"/>
                <w:szCs w:val="20"/>
              </w:rPr>
              <w:t>i</w:t>
            </w:r>
            <w:r w:rsidRPr="007D1099">
              <w:rPr>
                <w:rFonts w:ascii="Lato" w:hAnsi="Lato"/>
                <w:b/>
                <w:sz w:val="20"/>
                <w:szCs w:val="20"/>
              </w:rPr>
              <w:t xml:space="preserve">ncome </w:t>
            </w:r>
          </w:p>
        </w:tc>
        <w:tc>
          <w:tcPr>
            <w:tcW w:w="2457" w:type="pct"/>
          </w:tcPr>
          <w:p w14:paraId="0748CD26" w14:textId="77777777" w:rsidR="00970D19" w:rsidRPr="007D1099" w:rsidRDefault="00970D19" w:rsidP="003609B4">
            <w:pPr>
              <w:spacing w:before="60" w:after="60"/>
              <w:rPr>
                <w:rFonts w:ascii="Lato" w:hAnsi="Lato"/>
                <w:b/>
                <w:sz w:val="20"/>
                <w:szCs w:val="20"/>
              </w:rPr>
            </w:pPr>
            <w:r w:rsidRPr="007D1099">
              <w:rPr>
                <w:rFonts w:ascii="Lato" w:hAnsi="Lato"/>
                <w:b/>
                <w:sz w:val="20"/>
                <w:szCs w:val="20"/>
              </w:rPr>
              <w:t>$</w:t>
            </w:r>
          </w:p>
        </w:tc>
      </w:tr>
      <w:tr w:rsidR="003609B4" w:rsidRPr="00D5528D" w14:paraId="6B88D065" w14:textId="77777777" w:rsidTr="007B7A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CB8406" w14:textId="26B4B7F8" w:rsidR="003609B4" w:rsidRDefault="00555F6B" w:rsidP="00C069DE">
            <w:pPr>
              <w:spacing w:before="60" w:after="60"/>
              <w:rPr>
                <w:rFonts w:ascii="Lato" w:hAnsi="Lato"/>
                <w:b/>
                <w:spacing w:val="20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Financial impact of serious hardship</w:t>
            </w:r>
          </w:p>
          <w:p w14:paraId="6D0B63FF" w14:textId="72C26BC1" w:rsidR="004B6C56" w:rsidRDefault="00970D19" w:rsidP="006D223A">
            <w:pPr>
              <w:pStyle w:val="ListParagraph"/>
              <w:numPr>
                <w:ilvl w:val="0"/>
                <w:numId w:val="18"/>
              </w:numPr>
              <w:rPr>
                <w:rFonts w:ascii="Lato" w:hAnsi="Lato"/>
                <w:i/>
                <w:color w:val="002060"/>
                <w:sz w:val="20"/>
                <w:szCs w:val="20"/>
              </w:rPr>
            </w:pPr>
            <w:r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>d</w:t>
            </w:r>
            <w:r w:rsidRPr="007A6FDB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>isclose</w:t>
            </w:r>
            <w:r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 reduction</w:t>
            </w:r>
            <w:r w:rsidRPr="007A6FDB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 in income </w:t>
            </w:r>
            <w:r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and </w:t>
            </w:r>
            <w:r w:rsidRPr="007A6FDB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>or increase in expenses</w:t>
            </w:r>
            <w:r w:rsidRPr="00181ACC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 as a result of your hardship c</w:t>
            </w:r>
            <w:r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>ircumstance</w:t>
            </w:r>
            <w:r w:rsidR="00E2615F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 </w:t>
            </w:r>
            <w:r w:rsidR="00E2615F" w:rsidRPr="008E3052">
              <w:rPr>
                <w:rFonts w:ascii="Lato" w:hAnsi="Lato"/>
                <w:i/>
                <w:iCs w:val="0"/>
                <w:color w:val="002060"/>
                <w:sz w:val="20"/>
                <w:szCs w:val="20"/>
              </w:rPr>
              <w:t xml:space="preserve">for the </w:t>
            </w:r>
            <w:r w:rsidR="00E2615F" w:rsidRPr="008E3052">
              <w:rPr>
                <w:rFonts w:ascii="Lato" w:hAnsi="Lato"/>
                <w:b/>
                <w:i/>
                <w:iCs w:val="0"/>
                <w:color w:val="002060"/>
                <w:sz w:val="20"/>
                <w:szCs w:val="20"/>
              </w:rPr>
              <w:t xml:space="preserve">12 month period immediately preceding the </w:t>
            </w:r>
            <w:r w:rsidR="00E2615F">
              <w:rPr>
                <w:rFonts w:ascii="Lato" w:hAnsi="Lato"/>
                <w:b/>
                <w:i/>
                <w:iCs w:val="0"/>
                <w:color w:val="002060"/>
                <w:sz w:val="20"/>
                <w:szCs w:val="20"/>
              </w:rPr>
              <w:t>month</w:t>
            </w:r>
            <w:r w:rsidR="00E2615F" w:rsidRPr="008E3052">
              <w:rPr>
                <w:rFonts w:ascii="Lato" w:hAnsi="Lato"/>
                <w:b/>
                <w:i/>
                <w:iCs w:val="0"/>
                <w:color w:val="002060"/>
                <w:sz w:val="20"/>
                <w:szCs w:val="20"/>
              </w:rPr>
              <w:t xml:space="preserve"> of application</w:t>
            </w:r>
          </w:p>
          <w:p w14:paraId="141E5AA9" w14:textId="5F4DE13E" w:rsidR="00C069DE" w:rsidRDefault="00970D19" w:rsidP="006D223A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CC59C8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provide letter or statutory declaration from financial counsellor (or equivalent independent professional) </w:t>
            </w:r>
            <w:r w:rsidRPr="006D223A"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  <w:t>or</w:t>
            </w:r>
            <w:r w:rsidRPr="00CC59C8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 other supporting documentation specified for each item below</w:t>
            </w:r>
            <w:r w:rsidR="00E2615F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, </w:t>
            </w:r>
            <w:r w:rsidR="00E2615F" w:rsidRPr="00CC59C8">
              <w:rPr>
                <w:rFonts w:ascii="Lato" w:hAnsi="Lato"/>
                <w:i/>
                <w:color w:val="002060"/>
                <w:sz w:val="20"/>
                <w:szCs w:val="20"/>
              </w:rPr>
              <w:t>confirming your financial information</w:t>
            </w:r>
            <w:r w:rsidR="00E2615F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 and period of financial hardship</w:t>
            </w:r>
            <w:r w:rsidR="00E2615F" w:rsidRPr="006D223A" w:rsidDel="00970D19">
              <w:rPr>
                <w:rFonts w:ascii="Lato" w:hAnsi="Lato"/>
                <w:spacing w:val="20"/>
                <w:sz w:val="20"/>
                <w:szCs w:val="20"/>
                <w:u w:val="single"/>
              </w:rPr>
              <w:t xml:space="preserve"> </w:t>
            </w:r>
          </w:p>
        </w:tc>
      </w:tr>
      <w:tr w:rsidR="004B6C56" w:rsidRPr="00D5528D" w14:paraId="0272D6D7" w14:textId="77777777" w:rsidTr="007A6FDB">
        <w:tc>
          <w:tcPr>
            <w:tcW w:w="2543" w:type="pct"/>
            <w:gridSpan w:val="6"/>
            <w:tcBorders>
              <w:top w:val="single" w:sz="4" w:space="0" w:color="auto"/>
            </w:tcBorders>
          </w:tcPr>
          <w:p w14:paraId="07269615" w14:textId="06B16889" w:rsidR="004B6C56" w:rsidRDefault="004B6C56" w:rsidP="007A6FD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 xml:space="preserve">Reduction in </w:t>
            </w:r>
            <w:r w:rsidRPr="00145E0C">
              <w:rPr>
                <w:rFonts w:ascii="Lato" w:hAnsi="Lato"/>
                <w:sz w:val="20"/>
                <w:szCs w:val="20"/>
              </w:rPr>
              <w:t xml:space="preserve">income </w:t>
            </w:r>
          </w:p>
          <w:p w14:paraId="6E58669D" w14:textId="77777777" w:rsidR="004B6C56" w:rsidRPr="007A6FDB" w:rsidRDefault="004B6C56" w:rsidP="007A6FDB">
            <w:pPr>
              <w:spacing w:before="60" w:after="60"/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</w:pPr>
            <w:r w:rsidRPr="007A6FDB"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  <w:t xml:space="preserve">Other supporting documentation, any of the following (as relevant and necessary) </w:t>
            </w:r>
          </w:p>
          <w:p w14:paraId="50657DB6" w14:textId="77777777" w:rsidR="004B6C56" w:rsidRPr="007A6FDB" w:rsidRDefault="004B6C56" w:rsidP="004B6C56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7A6FDB">
              <w:rPr>
                <w:rFonts w:ascii="Lato" w:hAnsi="Lato"/>
                <w:i/>
                <w:color w:val="002060"/>
                <w:sz w:val="20"/>
                <w:szCs w:val="20"/>
              </w:rPr>
              <w:t>letter from employer, or report from accountant or financial adviser confirming reduction of income or loss of employment</w:t>
            </w:r>
          </w:p>
          <w:p w14:paraId="60947F83" w14:textId="77777777" w:rsidR="004B6C56" w:rsidRPr="007A6FDB" w:rsidRDefault="004B6C56" w:rsidP="006D223A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7A6FDB">
              <w:rPr>
                <w:rFonts w:ascii="Lato" w:hAnsi="Lato"/>
                <w:i/>
                <w:color w:val="002060"/>
                <w:sz w:val="20"/>
                <w:szCs w:val="20"/>
              </w:rPr>
              <w:t>payslips (old and new for comparison)</w:t>
            </w:r>
          </w:p>
          <w:p w14:paraId="3BECC0F9" w14:textId="77777777" w:rsidR="004B6C56" w:rsidRPr="00145E0C" w:rsidRDefault="004B6C56" w:rsidP="007A6FD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457" w:type="pct"/>
            <w:tcBorders>
              <w:top w:val="single" w:sz="4" w:space="0" w:color="auto"/>
            </w:tcBorders>
          </w:tcPr>
          <w:p w14:paraId="04B3D804" w14:textId="77777777" w:rsidR="004B6C56" w:rsidRPr="00D5528D" w:rsidRDefault="004B6C56" w:rsidP="007A6FD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D5528D">
              <w:rPr>
                <w:rFonts w:ascii="Lato" w:hAnsi="Lato"/>
                <w:sz w:val="20"/>
                <w:szCs w:val="20"/>
              </w:rPr>
              <w:t>$</w:t>
            </w:r>
          </w:p>
        </w:tc>
      </w:tr>
      <w:tr w:rsidR="004B6C56" w:rsidRPr="00D5528D" w14:paraId="4099304C" w14:textId="77777777" w:rsidTr="007A6FDB">
        <w:tc>
          <w:tcPr>
            <w:tcW w:w="2543" w:type="pct"/>
            <w:gridSpan w:val="6"/>
          </w:tcPr>
          <w:p w14:paraId="0AA8B13A" w14:textId="6CDFE4FB" w:rsidR="004B6C56" w:rsidRDefault="004B6C56" w:rsidP="007A6FD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Increase in expenses</w:t>
            </w:r>
          </w:p>
          <w:p w14:paraId="04A3BD9E" w14:textId="77777777" w:rsidR="004B6C56" w:rsidRPr="007A6FDB" w:rsidRDefault="004B6C56" w:rsidP="007A6FDB">
            <w:pPr>
              <w:spacing w:before="60" w:after="60"/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</w:pPr>
            <w:r w:rsidRPr="007A6FDB">
              <w:rPr>
                <w:rFonts w:ascii="Lato" w:hAnsi="Lato"/>
                <w:i/>
                <w:color w:val="002060"/>
                <w:sz w:val="20"/>
                <w:szCs w:val="20"/>
                <w:u w:val="single"/>
              </w:rPr>
              <w:t xml:space="preserve">Other supporting documentation, any of the following (as relevant and necessary) </w:t>
            </w:r>
          </w:p>
          <w:p w14:paraId="18ADFBB5" w14:textId="77777777" w:rsidR="004B6C56" w:rsidRPr="007A6FDB" w:rsidRDefault="004B6C56" w:rsidP="004B6C56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7A6FDB">
              <w:rPr>
                <w:rFonts w:ascii="Lato" w:hAnsi="Lato"/>
                <w:i/>
                <w:color w:val="002060"/>
                <w:sz w:val="20"/>
                <w:szCs w:val="20"/>
              </w:rPr>
              <w:t>mortgage statements and or documents</w:t>
            </w:r>
          </w:p>
          <w:p w14:paraId="659E0481" w14:textId="77777777" w:rsidR="004B6C56" w:rsidRPr="007A6FDB" w:rsidRDefault="004B6C56" w:rsidP="004B6C56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i/>
                <w:color w:val="002060"/>
                <w:sz w:val="20"/>
                <w:szCs w:val="20"/>
              </w:rPr>
            </w:pPr>
            <w:r w:rsidRPr="007A6FDB">
              <w:rPr>
                <w:rFonts w:ascii="Lato" w:hAnsi="Lato"/>
                <w:i/>
                <w:color w:val="002060"/>
                <w:sz w:val="20"/>
                <w:szCs w:val="20"/>
              </w:rPr>
              <w:t>invoices, receipts or statement showing expenses</w:t>
            </w:r>
          </w:p>
          <w:p w14:paraId="7A1FB32F" w14:textId="77777777" w:rsidR="004B6C56" w:rsidRPr="00145E0C" w:rsidRDefault="004B6C56" w:rsidP="004B6C56">
            <w:pPr>
              <w:pStyle w:val="ListParagraph"/>
              <w:numPr>
                <w:ilvl w:val="0"/>
                <w:numId w:val="13"/>
              </w:numPr>
              <w:spacing w:before="60" w:after="60"/>
              <w:ind w:left="137" w:hanging="137"/>
              <w:rPr>
                <w:rFonts w:ascii="Lato" w:hAnsi="Lato"/>
                <w:b/>
                <w:i/>
                <w:sz w:val="20"/>
                <w:szCs w:val="20"/>
              </w:rPr>
            </w:pPr>
            <w:r w:rsidRPr="007A6FDB">
              <w:rPr>
                <w:rFonts w:ascii="Lato" w:hAnsi="Lato"/>
                <w:i/>
                <w:color w:val="002060"/>
                <w:sz w:val="20"/>
                <w:szCs w:val="20"/>
              </w:rPr>
              <w:t>insurance assessments or reports</w:t>
            </w:r>
          </w:p>
        </w:tc>
        <w:tc>
          <w:tcPr>
            <w:tcW w:w="2457" w:type="pct"/>
          </w:tcPr>
          <w:p w14:paraId="2D2A089D" w14:textId="77777777" w:rsidR="004B6C56" w:rsidRPr="00D5528D" w:rsidRDefault="004B6C56" w:rsidP="007A6FDB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D5528D">
              <w:rPr>
                <w:rFonts w:ascii="Lato" w:hAnsi="Lato"/>
                <w:sz w:val="20"/>
                <w:szCs w:val="20"/>
              </w:rPr>
              <w:t>$</w:t>
            </w:r>
          </w:p>
        </w:tc>
      </w:tr>
      <w:tr w:rsidR="003609B4" w:rsidRPr="00D5528D" w14:paraId="5DEA704F" w14:textId="77777777" w:rsidTr="007B7A48">
        <w:tc>
          <w:tcPr>
            <w:tcW w:w="5000" w:type="pct"/>
            <w:gridSpan w:val="7"/>
            <w:shd w:val="clear" w:color="auto" w:fill="D9D9D9" w:themeFill="background1" w:themeFillShade="D9"/>
          </w:tcPr>
          <w:p w14:paraId="2839850C" w14:textId="1DBFECB8" w:rsidR="003609B4" w:rsidRPr="00C069DE" w:rsidRDefault="003609B4" w:rsidP="00C069DE">
            <w:pPr>
              <w:pStyle w:val="ListParagraph"/>
              <w:numPr>
                <w:ilvl w:val="0"/>
                <w:numId w:val="14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sz w:val="20"/>
                <w:szCs w:val="20"/>
              </w:rPr>
            </w:pPr>
            <w:r w:rsidRPr="00C069DE">
              <w:rPr>
                <w:rFonts w:ascii="Lato" w:hAnsi="Lato"/>
                <w:b/>
                <w:spacing w:val="20"/>
                <w:sz w:val="20"/>
                <w:szCs w:val="20"/>
              </w:rPr>
              <w:t xml:space="preserve">OTHER INFORMATION </w:t>
            </w:r>
            <w:r w:rsidR="00655812" w:rsidRPr="00C069DE">
              <w:rPr>
                <w:rFonts w:ascii="Lato" w:hAnsi="Lato"/>
                <w:b/>
                <w:spacing w:val="20"/>
                <w:sz w:val="20"/>
                <w:szCs w:val="20"/>
              </w:rPr>
              <w:t>(IF ANY)</w:t>
            </w:r>
          </w:p>
          <w:p w14:paraId="41B1D2A2" w14:textId="7149F5B7" w:rsidR="003609B4" w:rsidRPr="004A50AF" w:rsidRDefault="004B6C56" w:rsidP="006D223A">
            <w:pPr>
              <w:pStyle w:val="ListParagraph"/>
              <w:numPr>
                <w:ilvl w:val="0"/>
                <w:numId w:val="18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sz w:val="20"/>
                <w:szCs w:val="20"/>
              </w:rPr>
            </w:pPr>
            <w:proofErr w:type="gramStart"/>
            <w:r>
              <w:rPr>
                <w:rFonts w:ascii="Lato" w:hAnsi="Lato"/>
                <w:i/>
                <w:color w:val="002060"/>
                <w:sz w:val="20"/>
                <w:szCs w:val="20"/>
              </w:rPr>
              <w:t>p</w:t>
            </w:r>
            <w:r w:rsidR="003609B4"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>lease</w:t>
            </w:r>
            <w:proofErr w:type="gramEnd"/>
            <w:r w:rsidR="003609B4" w:rsidRPr="006D223A">
              <w:rPr>
                <w:rFonts w:ascii="Lato" w:hAnsi="Lato"/>
                <w:i/>
                <w:color w:val="002060"/>
                <w:sz w:val="20"/>
                <w:szCs w:val="20"/>
              </w:rPr>
              <w:t xml:space="preserve"> ensure you include all relevant and necessary information, including supporting documentation that you want to be considered in the assessment. Decision will be based on information that you have provided</w:t>
            </w:r>
          </w:p>
        </w:tc>
      </w:tr>
      <w:tr w:rsidR="003609B4" w:rsidRPr="00D5528D" w14:paraId="5929B44C" w14:textId="77777777" w:rsidTr="007B7A48">
        <w:trPr>
          <w:trHeight w:val="816"/>
        </w:trPr>
        <w:tc>
          <w:tcPr>
            <w:tcW w:w="2197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206EBD1E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Any other information that you would like to add for consideration of your application.</w:t>
            </w:r>
          </w:p>
          <w:p w14:paraId="407D90CB" w14:textId="77777777" w:rsidR="004B6C56" w:rsidRDefault="004B6C56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476C10FA" w14:textId="77777777" w:rsidR="004B6C56" w:rsidRDefault="004B6C56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22C0EDC6" w14:textId="77777777" w:rsidR="004B6C56" w:rsidRDefault="004B6C56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5E4EEA67" w14:textId="77777777" w:rsidR="004B6C56" w:rsidRDefault="004B6C56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0B7D5986" w14:textId="77777777" w:rsidR="004B6C56" w:rsidRDefault="004B6C56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  <w:p w14:paraId="5561B8E0" w14:textId="6B2F2A79" w:rsidR="004B6C56" w:rsidRDefault="004B6C56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803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0FE5C5A" w14:textId="77777777" w:rsidR="003609B4" w:rsidRPr="00D5528D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3609B4" w:rsidRPr="00D5528D" w14:paraId="0C038BB6" w14:textId="77777777" w:rsidTr="007B7A48">
        <w:tc>
          <w:tcPr>
            <w:tcW w:w="5000" w:type="pct"/>
            <w:gridSpan w:val="7"/>
            <w:shd w:val="clear" w:color="auto" w:fill="D9D9D9" w:themeFill="background1" w:themeFillShade="D9"/>
          </w:tcPr>
          <w:p w14:paraId="4C9BB1DF" w14:textId="77777777" w:rsidR="003609B4" w:rsidRPr="004A50AF" w:rsidRDefault="003609B4" w:rsidP="00C069DE">
            <w:pPr>
              <w:pStyle w:val="ListParagraph"/>
              <w:numPr>
                <w:ilvl w:val="0"/>
                <w:numId w:val="14"/>
              </w:numPr>
              <w:shd w:val="clear" w:color="auto" w:fill="D9D9D9" w:themeFill="background1" w:themeFillShade="D9"/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b/>
                <w:spacing w:val="20"/>
                <w:sz w:val="20"/>
                <w:szCs w:val="20"/>
              </w:rPr>
              <w:t>APPLICANT’S DECLARATION</w:t>
            </w:r>
          </w:p>
        </w:tc>
      </w:tr>
      <w:tr w:rsidR="003609B4" w:rsidRPr="00D5528D" w14:paraId="55770F63" w14:textId="77777777" w:rsidTr="007B7A48"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14:paraId="7F137478" w14:textId="27B23AA8" w:rsidR="003609B4" w:rsidRPr="0007787E" w:rsidRDefault="003609B4" w:rsidP="00C069DE">
            <w:pPr>
              <w:pStyle w:val="ListParagraph"/>
              <w:numPr>
                <w:ilvl w:val="0"/>
                <w:numId w:val="15"/>
              </w:numPr>
              <w:spacing w:before="60" w:after="60"/>
              <w:ind w:left="306" w:hanging="284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 xml:space="preserve">I consent to the </w:t>
            </w:r>
            <w:r w:rsidRPr="0007787E">
              <w:rPr>
                <w:rFonts w:ascii="Lato" w:hAnsi="Lato"/>
                <w:sz w:val="20"/>
                <w:szCs w:val="20"/>
                <w:highlight w:val="yellow"/>
              </w:rPr>
              <w:t>(agency name)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collecting the personal and sensitive information provided by me for the purposes of assessing and making a decision in relation to this application. </w:t>
            </w:r>
          </w:p>
          <w:p w14:paraId="28681801" w14:textId="77777777" w:rsidR="003609B4" w:rsidRPr="0007787E" w:rsidRDefault="003609B4" w:rsidP="00C069DE">
            <w:pPr>
              <w:pStyle w:val="ListParagraph"/>
              <w:numPr>
                <w:ilvl w:val="0"/>
                <w:numId w:val="15"/>
              </w:numPr>
              <w:spacing w:before="60" w:after="60"/>
              <w:ind w:left="306" w:hanging="284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I declare that information and supporting documentation provided in this form are true and correct, and I will advise the relevant agency if there is any change to my/our circumstances.</w:t>
            </w:r>
          </w:p>
          <w:p w14:paraId="57AAFB49" w14:textId="1B340AFC" w:rsidR="003609B4" w:rsidRPr="0013460B" w:rsidRDefault="003609B4">
            <w:pPr>
              <w:pStyle w:val="ListParagraph"/>
              <w:numPr>
                <w:ilvl w:val="0"/>
                <w:numId w:val="15"/>
              </w:numPr>
              <w:spacing w:before="60" w:after="60"/>
              <w:ind w:left="306" w:hanging="284"/>
              <w:rPr>
                <w:rFonts w:ascii="Lato" w:hAnsi="Lato"/>
                <w:sz w:val="20"/>
                <w:szCs w:val="20"/>
              </w:rPr>
            </w:pPr>
            <w:r w:rsidRPr="0007787E">
              <w:rPr>
                <w:rFonts w:ascii="Lato" w:hAnsi="Lato"/>
                <w:sz w:val="20"/>
                <w:szCs w:val="20"/>
              </w:rPr>
              <w:t>I acknowledge and agree that the information included in this form is to be used and relied upon to assess my serious</w:t>
            </w:r>
            <w:r w:rsidR="006D5987" w:rsidRPr="0007787E">
              <w:rPr>
                <w:rFonts w:ascii="Lato" w:hAnsi="Lato"/>
                <w:sz w:val="20"/>
                <w:szCs w:val="20"/>
              </w:rPr>
              <w:t xml:space="preserve"> </w:t>
            </w:r>
            <w:r w:rsidR="00620A4D" w:rsidRPr="0007787E">
              <w:rPr>
                <w:rFonts w:ascii="Lato" w:hAnsi="Lato"/>
                <w:sz w:val="20"/>
                <w:szCs w:val="20"/>
              </w:rPr>
              <w:t>financial</w:t>
            </w:r>
            <w:r w:rsidRPr="0007787E">
              <w:rPr>
                <w:rFonts w:ascii="Lato" w:hAnsi="Lato"/>
                <w:sz w:val="20"/>
                <w:szCs w:val="20"/>
              </w:rPr>
              <w:t xml:space="preserve"> hardship application. I understand that if the information is not complete or accurate, it may affect the decision maker’s ability to assess my application and my application may ultimately be declined.</w:t>
            </w:r>
          </w:p>
        </w:tc>
      </w:tr>
      <w:tr w:rsidR="003609B4" w:rsidRPr="00D5528D" w14:paraId="14C81603" w14:textId="77777777" w:rsidTr="007B7A48">
        <w:tc>
          <w:tcPr>
            <w:tcW w:w="1258" w:type="pct"/>
            <w:gridSpan w:val="2"/>
            <w:tcBorders>
              <w:bottom w:val="single" w:sz="4" w:space="0" w:color="auto"/>
            </w:tcBorders>
          </w:tcPr>
          <w:p w14:paraId="53962A12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Signature of applicant</w:t>
            </w:r>
          </w:p>
        </w:tc>
        <w:tc>
          <w:tcPr>
            <w:tcW w:w="3742" w:type="pct"/>
            <w:gridSpan w:val="5"/>
            <w:tcBorders>
              <w:bottom w:val="single" w:sz="4" w:space="0" w:color="auto"/>
            </w:tcBorders>
          </w:tcPr>
          <w:p w14:paraId="42D8DDF7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3609B4" w:rsidRPr="00D5528D" w14:paraId="65ACCFA3" w14:textId="77777777" w:rsidTr="007B7A48">
        <w:tc>
          <w:tcPr>
            <w:tcW w:w="1258" w:type="pct"/>
            <w:gridSpan w:val="2"/>
            <w:tcBorders>
              <w:bottom w:val="single" w:sz="4" w:space="0" w:color="auto"/>
            </w:tcBorders>
          </w:tcPr>
          <w:p w14:paraId="5B013D4A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Name of applicant</w:t>
            </w:r>
          </w:p>
        </w:tc>
        <w:tc>
          <w:tcPr>
            <w:tcW w:w="3742" w:type="pct"/>
            <w:gridSpan w:val="5"/>
            <w:tcBorders>
              <w:bottom w:val="single" w:sz="4" w:space="0" w:color="auto"/>
            </w:tcBorders>
          </w:tcPr>
          <w:p w14:paraId="599935AB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  <w:tr w:rsidR="003609B4" w:rsidRPr="00D5528D" w14:paraId="73A58A5E" w14:textId="77777777" w:rsidTr="007B7A48">
        <w:tc>
          <w:tcPr>
            <w:tcW w:w="1258" w:type="pct"/>
            <w:gridSpan w:val="2"/>
            <w:tcBorders>
              <w:bottom w:val="single" w:sz="4" w:space="0" w:color="auto"/>
            </w:tcBorders>
          </w:tcPr>
          <w:p w14:paraId="31A69D59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Date</w:t>
            </w:r>
          </w:p>
        </w:tc>
        <w:tc>
          <w:tcPr>
            <w:tcW w:w="3742" w:type="pct"/>
            <w:gridSpan w:val="5"/>
            <w:tcBorders>
              <w:bottom w:val="single" w:sz="4" w:space="0" w:color="auto"/>
            </w:tcBorders>
          </w:tcPr>
          <w:p w14:paraId="5FEF1FD8" w14:textId="77777777" w:rsidR="003609B4" w:rsidRDefault="003609B4" w:rsidP="003609B4">
            <w:pPr>
              <w:spacing w:before="60" w:after="60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0BA1D61" w14:textId="77777777" w:rsidR="00D31F7D" w:rsidRPr="00D64095" w:rsidRDefault="00D31F7D" w:rsidP="00D64095">
      <w:pPr>
        <w:rPr>
          <w:rFonts w:ascii="Lato" w:hAnsi="Lato"/>
        </w:rPr>
      </w:pPr>
    </w:p>
    <w:sectPr w:rsidR="00D31F7D" w:rsidRPr="00D64095" w:rsidSect="00B11D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109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84B6F" w14:textId="77777777" w:rsidR="00102AA6" w:rsidRDefault="00102AA6" w:rsidP="007332FF">
      <w:r>
        <w:separator/>
      </w:r>
    </w:p>
  </w:endnote>
  <w:endnote w:type="continuationSeparator" w:id="0">
    <w:p w14:paraId="4F0DA95C" w14:textId="77777777" w:rsidR="00102AA6" w:rsidRDefault="00102AA6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E0496" w14:textId="77777777" w:rsidR="001D51F0" w:rsidRDefault="001D51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48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1843"/>
    </w:tblGrid>
    <w:tr w:rsidR="00E46FC4" w:rsidRPr="00132658" w14:paraId="7B21A015" w14:textId="77777777" w:rsidTr="00072E56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71558B3A" w14:textId="77777777" w:rsidR="00E46FC4" w:rsidRPr="00705C9D" w:rsidRDefault="00E46FC4" w:rsidP="00B11C67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>
            <w:rPr>
              <w:rStyle w:val="NTGFooterDepartmentNameChar"/>
            </w:rPr>
            <w:t>TREASURY AND FINANCE</w:t>
          </w:r>
        </w:p>
        <w:p w14:paraId="79CB20FC" w14:textId="0B89918D" w:rsidR="00E46FC4" w:rsidRPr="007B5DA2" w:rsidRDefault="00E46FC4" w:rsidP="00511557">
          <w:pPr>
            <w:pStyle w:val="NTGFooter1items"/>
            <w:tabs>
              <w:tab w:val="clear" w:pos="1778"/>
              <w:tab w:val="left" w:pos="1137"/>
            </w:tabs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6D223A">
            <w:rPr>
              <w:rStyle w:val="NTGFooter1itemsChar"/>
              <w:noProof/>
            </w:rPr>
            <w:t>4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6D223A">
            <w:rPr>
              <w:rStyle w:val="NTGFooter1itemsChar"/>
              <w:noProof/>
            </w:rPr>
            <w:t>4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>
            <w:t>July</w:t>
          </w:r>
          <w:r>
            <w:rPr>
              <w:rStyle w:val="NTGFooter1itemsChar"/>
            </w:rPr>
            <w:t xml:space="preserve"> 2024, Version 1</w:t>
          </w:r>
        </w:p>
      </w:tc>
      <w:tc>
        <w:tcPr>
          <w:tcW w:w="1843" w:type="dxa"/>
          <w:vAlign w:val="center"/>
        </w:tcPr>
        <w:p w14:paraId="00BD5990" w14:textId="57194CDB" w:rsidR="00E46FC4" w:rsidRPr="00DC1F0F" w:rsidRDefault="00E46FC4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6D223A">
            <w:rPr>
              <w:noProof/>
              <w:sz w:val="20"/>
            </w:rPr>
            <w:t>4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6D223A">
            <w:rPr>
              <w:noProof/>
              <w:sz w:val="20"/>
            </w:rPr>
            <w:t>4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54073D5D" w14:textId="77777777" w:rsidR="00E46FC4" w:rsidRPr="00B11C67" w:rsidRDefault="00E46FC4" w:rsidP="00B11C67">
    <w:pPr>
      <w:pStyle w:val="Footer"/>
      <w:rPr>
        <w:rStyle w:val="NTGFooter2deptpagenumChar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1560"/>
    </w:tblGrid>
    <w:tr w:rsidR="00E46FC4" w:rsidRPr="00132658" w14:paraId="6D25E65A" w14:textId="77777777" w:rsidTr="009374E3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5366331F" w14:textId="77777777" w:rsidR="00E46FC4" w:rsidRPr="00C209FA" w:rsidRDefault="00E46FC4" w:rsidP="002A4417">
          <w:pPr>
            <w:pStyle w:val="NTGFooter1items"/>
            <w:rPr>
              <w:b/>
            </w:rPr>
          </w:pPr>
          <w:r>
            <w:rPr>
              <w:rStyle w:val="NTGFooterDepartmentofChar"/>
            </w:rPr>
            <w:t xml:space="preserve">DEPARTMENT OF </w:t>
          </w:r>
          <w:r w:rsidRPr="00C209FA">
            <w:rPr>
              <w:rStyle w:val="NTGFooterDepartmentofChar"/>
              <w:b/>
            </w:rPr>
            <w:t>TREASURY AND FINANCE</w:t>
          </w:r>
        </w:p>
        <w:p w14:paraId="12C40D99" w14:textId="32E896CF" w:rsidR="00E46FC4" w:rsidRPr="007B5DA2" w:rsidRDefault="00E46FC4" w:rsidP="00511557">
          <w:pPr>
            <w:pStyle w:val="NTGFooter1items"/>
            <w:tabs>
              <w:tab w:val="clear" w:pos="1778"/>
              <w:tab w:val="left" w:pos="1279"/>
            </w:tabs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6D223A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6D223A">
            <w:rPr>
              <w:rStyle w:val="NTGFooter1itemsChar"/>
              <w:noProof/>
            </w:rPr>
            <w:t>4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>
            <w:t>July</w:t>
          </w:r>
          <w:r>
            <w:rPr>
              <w:rStyle w:val="NTGFooter1itemsChar"/>
            </w:rPr>
            <w:t xml:space="preserve"> 2024, Version 1</w:t>
          </w:r>
        </w:p>
      </w:tc>
      <w:tc>
        <w:tcPr>
          <w:tcW w:w="1560" w:type="dxa"/>
          <w:vAlign w:val="center"/>
        </w:tcPr>
        <w:p w14:paraId="064A5830" w14:textId="77777777" w:rsidR="00E46FC4" w:rsidRPr="001E14EB" w:rsidRDefault="00E46FC4" w:rsidP="00B606A1">
          <w:pPr>
            <w:spacing w:after="0"/>
            <w:jc w:val="right"/>
          </w:pPr>
        </w:p>
      </w:tc>
    </w:tr>
  </w:tbl>
  <w:p w14:paraId="6202FE62" w14:textId="77777777" w:rsidR="00E46FC4" w:rsidRPr="00543BD1" w:rsidRDefault="00E46FC4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BFAFF" w14:textId="77777777" w:rsidR="00102AA6" w:rsidRDefault="00102AA6" w:rsidP="007332FF">
      <w:r>
        <w:separator/>
      </w:r>
    </w:p>
  </w:footnote>
  <w:footnote w:type="continuationSeparator" w:id="0">
    <w:p w14:paraId="308611CB" w14:textId="77777777" w:rsidR="00102AA6" w:rsidRDefault="00102AA6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3A109" w14:textId="77777777" w:rsidR="001D51F0" w:rsidRDefault="001D51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C9A0C" w14:textId="726A8C38" w:rsidR="00E46FC4" w:rsidRDefault="006D223A" w:rsidP="00B94D50">
    <w:pPr>
      <w:pStyle w:val="Header"/>
      <w:tabs>
        <w:tab w:val="clear" w:pos="9026"/>
      </w:tabs>
    </w:pPr>
    <w:sdt>
      <w:sdtPr>
        <w:rPr>
          <w:rFonts w:ascii="Lato" w:hAnsi="Lato"/>
        </w:rPr>
        <w:alias w:val="Title"/>
        <w:tag w:val=""/>
        <w:id w:val="159590111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D51F0">
          <w:rPr>
            <w:rFonts w:ascii="Lato" w:hAnsi="Lato"/>
          </w:rPr>
          <w:t>Attachment I – Application form template (waiver)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9908D" w14:textId="624B2A29" w:rsidR="00E46FC4" w:rsidRPr="005E622B" w:rsidRDefault="006D223A" w:rsidP="005E622B">
    <w:pPr>
      <w:pStyle w:val="Title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D51F0">
          <w:rPr>
            <w:rFonts w:ascii="Lato" w:hAnsi="Lato"/>
            <w:color w:val="1F1F5F"/>
          </w:rPr>
          <w:t>Attachment I – Application form template (waiver)</w:t>
        </w:r>
      </w:sdtContent>
    </w:sdt>
    <w:r w:rsidR="00E46FC4">
      <w:rPr>
        <w:rFonts w:ascii="Lato" w:hAnsi="Lato"/>
        <w:color w:val="1F1F5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C154C"/>
    <w:multiLevelType w:val="hybridMultilevel"/>
    <w:tmpl w:val="937EBB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DF07102"/>
    <w:multiLevelType w:val="hybridMultilevel"/>
    <w:tmpl w:val="55B8029E"/>
    <w:lvl w:ilvl="0" w:tplc="8CECD186"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5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6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7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8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9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1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2" w15:restartNumberingAfterBreak="0">
    <w:nsid w:val="1C2B5570"/>
    <w:multiLevelType w:val="multilevel"/>
    <w:tmpl w:val="F36AD9F6"/>
    <w:numStyleLink w:val="NTGTableList"/>
  </w:abstractNum>
  <w:abstractNum w:abstractNumId="13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4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5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6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7" w15:restartNumberingAfterBreak="0">
    <w:nsid w:val="27D83E4D"/>
    <w:multiLevelType w:val="multilevel"/>
    <w:tmpl w:val="3928FD02"/>
    <w:numStyleLink w:val="Bulletlist"/>
  </w:abstractNum>
  <w:abstractNum w:abstractNumId="18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9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1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2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3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5" w15:restartNumberingAfterBreak="0">
    <w:nsid w:val="442578C2"/>
    <w:multiLevelType w:val="hybridMultilevel"/>
    <w:tmpl w:val="BF6E50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27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8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9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lvlText w:val="%1."/>
      <w:lvlJc w:val="left"/>
      <w:pPr>
        <w:ind w:left="2768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25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0" w15:restartNumberingAfterBreak="0">
    <w:nsid w:val="53842BC6"/>
    <w:multiLevelType w:val="multilevel"/>
    <w:tmpl w:val="0C78A7AC"/>
    <w:numStyleLink w:val="Tablebulletlist"/>
  </w:abstractNum>
  <w:abstractNum w:abstractNumId="31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55B53F9E"/>
    <w:multiLevelType w:val="hybridMultilevel"/>
    <w:tmpl w:val="97841A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4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5" w15:restartNumberingAfterBreak="0">
    <w:nsid w:val="5A71612A"/>
    <w:multiLevelType w:val="hybridMultilevel"/>
    <w:tmpl w:val="D8C6B056"/>
    <w:lvl w:ilvl="0" w:tplc="FA52E4C0">
      <w:numFmt w:val="bullet"/>
      <w:lvlText w:val="-"/>
      <w:lvlJc w:val="left"/>
      <w:pPr>
        <w:ind w:left="720" w:hanging="360"/>
      </w:pPr>
      <w:rPr>
        <w:rFonts w:ascii="Lato" w:eastAsiaTheme="minorEastAsia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7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8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39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0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1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CBA3E77"/>
    <w:multiLevelType w:val="hybridMultilevel"/>
    <w:tmpl w:val="F6BE87B6"/>
    <w:lvl w:ilvl="0" w:tplc="CB94AB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22235"/>
    <w:multiLevelType w:val="multilevel"/>
    <w:tmpl w:val="2C2AC3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44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3"/>
  </w:num>
  <w:num w:numId="2">
    <w:abstractNumId w:val="14"/>
  </w:num>
  <w:num w:numId="3">
    <w:abstractNumId w:val="41"/>
  </w:num>
  <w:num w:numId="4">
    <w:abstractNumId w:val="27"/>
  </w:num>
  <w:num w:numId="5">
    <w:abstractNumId w:val="19"/>
  </w:num>
  <w:num w:numId="6">
    <w:abstractNumId w:val="9"/>
  </w:num>
  <w:num w:numId="7">
    <w:abstractNumId w:val="30"/>
  </w:num>
  <w:num w:numId="8">
    <w:abstractNumId w:val="17"/>
  </w:num>
  <w:num w:numId="9">
    <w:abstractNumId w:val="29"/>
  </w:num>
  <w:num w:numId="10">
    <w:abstractNumId w:val="18"/>
  </w:num>
  <w:num w:numId="11">
    <w:abstractNumId w:val="12"/>
  </w:num>
  <w:num w:numId="12">
    <w:abstractNumId w:val="32"/>
  </w:num>
  <w:num w:numId="13">
    <w:abstractNumId w:val="25"/>
  </w:num>
  <w:num w:numId="14">
    <w:abstractNumId w:val="43"/>
  </w:num>
  <w:num w:numId="15">
    <w:abstractNumId w:val="0"/>
  </w:num>
  <w:num w:numId="16">
    <w:abstractNumId w:val="42"/>
  </w:num>
  <w:num w:numId="17">
    <w:abstractNumId w:val="35"/>
  </w:num>
  <w:num w:numId="18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FB"/>
    <w:rsid w:val="00000CCA"/>
    <w:rsid w:val="00001DDF"/>
    <w:rsid w:val="0000322D"/>
    <w:rsid w:val="00007670"/>
    <w:rsid w:val="00010665"/>
    <w:rsid w:val="00010B34"/>
    <w:rsid w:val="00015970"/>
    <w:rsid w:val="00016716"/>
    <w:rsid w:val="000218A4"/>
    <w:rsid w:val="0002393A"/>
    <w:rsid w:val="0002403B"/>
    <w:rsid w:val="00026B7B"/>
    <w:rsid w:val="00027DB8"/>
    <w:rsid w:val="00031A96"/>
    <w:rsid w:val="00032392"/>
    <w:rsid w:val="0003497F"/>
    <w:rsid w:val="00040543"/>
    <w:rsid w:val="00040BF3"/>
    <w:rsid w:val="0004211C"/>
    <w:rsid w:val="00046C59"/>
    <w:rsid w:val="00051362"/>
    <w:rsid w:val="00051F45"/>
    <w:rsid w:val="00052953"/>
    <w:rsid w:val="0005341A"/>
    <w:rsid w:val="0005530D"/>
    <w:rsid w:val="00056DEF"/>
    <w:rsid w:val="00056EDC"/>
    <w:rsid w:val="00056F39"/>
    <w:rsid w:val="00061530"/>
    <w:rsid w:val="0006635A"/>
    <w:rsid w:val="000720BE"/>
    <w:rsid w:val="0007259C"/>
    <w:rsid w:val="00072E56"/>
    <w:rsid w:val="00074DA4"/>
    <w:rsid w:val="0007787E"/>
    <w:rsid w:val="00080202"/>
    <w:rsid w:val="00080DCD"/>
    <w:rsid w:val="00080E22"/>
    <w:rsid w:val="00082573"/>
    <w:rsid w:val="000840A3"/>
    <w:rsid w:val="00085062"/>
    <w:rsid w:val="00085E0B"/>
    <w:rsid w:val="00086A5F"/>
    <w:rsid w:val="000911EF"/>
    <w:rsid w:val="00091834"/>
    <w:rsid w:val="00092DC9"/>
    <w:rsid w:val="000962C5"/>
    <w:rsid w:val="000A29F0"/>
    <w:rsid w:val="000A4317"/>
    <w:rsid w:val="000A559C"/>
    <w:rsid w:val="000B2CA1"/>
    <w:rsid w:val="000B686D"/>
    <w:rsid w:val="000C1714"/>
    <w:rsid w:val="000C668F"/>
    <w:rsid w:val="000D1F29"/>
    <w:rsid w:val="000D4823"/>
    <w:rsid w:val="000D633D"/>
    <w:rsid w:val="000E12C7"/>
    <w:rsid w:val="000E342B"/>
    <w:rsid w:val="000E5BCE"/>
    <w:rsid w:val="000E5DD2"/>
    <w:rsid w:val="000F2958"/>
    <w:rsid w:val="000F2DDC"/>
    <w:rsid w:val="000F32B5"/>
    <w:rsid w:val="000F3850"/>
    <w:rsid w:val="001021BB"/>
    <w:rsid w:val="00102AA6"/>
    <w:rsid w:val="00104E3A"/>
    <w:rsid w:val="00104E7F"/>
    <w:rsid w:val="0010637D"/>
    <w:rsid w:val="001137EC"/>
    <w:rsid w:val="001152F5"/>
    <w:rsid w:val="00117743"/>
    <w:rsid w:val="00117F5B"/>
    <w:rsid w:val="00122957"/>
    <w:rsid w:val="0012671A"/>
    <w:rsid w:val="00132137"/>
    <w:rsid w:val="00132658"/>
    <w:rsid w:val="001334AE"/>
    <w:rsid w:val="00133E7D"/>
    <w:rsid w:val="0013460B"/>
    <w:rsid w:val="0014087E"/>
    <w:rsid w:val="0014721A"/>
    <w:rsid w:val="00150DC0"/>
    <w:rsid w:val="001539DB"/>
    <w:rsid w:val="0015693F"/>
    <w:rsid w:val="00156CD4"/>
    <w:rsid w:val="0016153B"/>
    <w:rsid w:val="00164A3E"/>
    <w:rsid w:val="00165B5F"/>
    <w:rsid w:val="00166595"/>
    <w:rsid w:val="00166FF6"/>
    <w:rsid w:val="00171AE8"/>
    <w:rsid w:val="001732C3"/>
    <w:rsid w:val="00176123"/>
    <w:rsid w:val="00181620"/>
    <w:rsid w:val="00181F2A"/>
    <w:rsid w:val="00186D3F"/>
    <w:rsid w:val="00186F23"/>
    <w:rsid w:val="0018765C"/>
    <w:rsid w:val="001924FA"/>
    <w:rsid w:val="001957AD"/>
    <w:rsid w:val="001A0A23"/>
    <w:rsid w:val="001A2B7F"/>
    <w:rsid w:val="001A3AFD"/>
    <w:rsid w:val="001A496C"/>
    <w:rsid w:val="001A576A"/>
    <w:rsid w:val="001B20D4"/>
    <w:rsid w:val="001B2B6C"/>
    <w:rsid w:val="001B6D10"/>
    <w:rsid w:val="001C3435"/>
    <w:rsid w:val="001C7E5E"/>
    <w:rsid w:val="001D01C4"/>
    <w:rsid w:val="001D18D0"/>
    <w:rsid w:val="001D4ADA"/>
    <w:rsid w:val="001D4F99"/>
    <w:rsid w:val="001D51F0"/>
    <w:rsid w:val="001D52B0"/>
    <w:rsid w:val="001D5A18"/>
    <w:rsid w:val="001D7CA4"/>
    <w:rsid w:val="001E057F"/>
    <w:rsid w:val="001E14EB"/>
    <w:rsid w:val="001E1569"/>
    <w:rsid w:val="001E6428"/>
    <w:rsid w:val="001F11EA"/>
    <w:rsid w:val="001F19D0"/>
    <w:rsid w:val="001F1C60"/>
    <w:rsid w:val="001F59E6"/>
    <w:rsid w:val="001F7EFC"/>
    <w:rsid w:val="00200A6F"/>
    <w:rsid w:val="00203F1C"/>
    <w:rsid w:val="002057A3"/>
    <w:rsid w:val="00206936"/>
    <w:rsid w:val="00206B61"/>
    <w:rsid w:val="00206C6F"/>
    <w:rsid w:val="00206FBD"/>
    <w:rsid w:val="00207746"/>
    <w:rsid w:val="00217597"/>
    <w:rsid w:val="00220C28"/>
    <w:rsid w:val="0022526B"/>
    <w:rsid w:val="00226D93"/>
    <w:rsid w:val="00227D13"/>
    <w:rsid w:val="00230031"/>
    <w:rsid w:val="00235C01"/>
    <w:rsid w:val="002435B2"/>
    <w:rsid w:val="00247343"/>
    <w:rsid w:val="00250320"/>
    <w:rsid w:val="002526C0"/>
    <w:rsid w:val="00256250"/>
    <w:rsid w:val="00257BF0"/>
    <w:rsid w:val="00263438"/>
    <w:rsid w:val="00265C56"/>
    <w:rsid w:val="00267647"/>
    <w:rsid w:val="00267DE5"/>
    <w:rsid w:val="002716CD"/>
    <w:rsid w:val="00274D4B"/>
    <w:rsid w:val="002751FA"/>
    <w:rsid w:val="002806F5"/>
    <w:rsid w:val="00281577"/>
    <w:rsid w:val="00282229"/>
    <w:rsid w:val="0028484C"/>
    <w:rsid w:val="00286564"/>
    <w:rsid w:val="0028750D"/>
    <w:rsid w:val="00290E3B"/>
    <w:rsid w:val="002926BC"/>
    <w:rsid w:val="00293923"/>
    <w:rsid w:val="00293A72"/>
    <w:rsid w:val="002959FA"/>
    <w:rsid w:val="002A0160"/>
    <w:rsid w:val="002A30C3"/>
    <w:rsid w:val="002A4417"/>
    <w:rsid w:val="002A6F6A"/>
    <w:rsid w:val="002A7712"/>
    <w:rsid w:val="002B38F7"/>
    <w:rsid w:val="002B488F"/>
    <w:rsid w:val="002B5591"/>
    <w:rsid w:val="002B6AA4"/>
    <w:rsid w:val="002B7E9D"/>
    <w:rsid w:val="002C0730"/>
    <w:rsid w:val="002C1FE9"/>
    <w:rsid w:val="002D3A57"/>
    <w:rsid w:val="002D4B6E"/>
    <w:rsid w:val="002D4C4A"/>
    <w:rsid w:val="002D7D05"/>
    <w:rsid w:val="002E20C8"/>
    <w:rsid w:val="002E4290"/>
    <w:rsid w:val="002E50EB"/>
    <w:rsid w:val="002E66A6"/>
    <w:rsid w:val="002F0DB1"/>
    <w:rsid w:val="002F2885"/>
    <w:rsid w:val="002F45A1"/>
    <w:rsid w:val="003019A7"/>
    <w:rsid w:val="003037F9"/>
    <w:rsid w:val="003038BF"/>
    <w:rsid w:val="0030583E"/>
    <w:rsid w:val="00306E44"/>
    <w:rsid w:val="00307C88"/>
    <w:rsid w:val="00307FC4"/>
    <w:rsid w:val="00307FE1"/>
    <w:rsid w:val="00314864"/>
    <w:rsid w:val="003164BA"/>
    <w:rsid w:val="0031775B"/>
    <w:rsid w:val="00324A56"/>
    <w:rsid w:val="00324A78"/>
    <w:rsid w:val="00324E6E"/>
    <w:rsid w:val="003258E6"/>
    <w:rsid w:val="00330818"/>
    <w:rsid w:val="00330865"/>
    <w:rsid w:val="00330B59"/>
    <w:rsid w:val="00330C73"/>
    <w:rsid w:val="003336D8"/>
    <w:rsid w:val="003365BC"/>
    <w:rsid w:val="00336A16"/>
    <w:rsid w:val="003406F4"/>
    <w:rsid w:val="00342283"/>
    <w:rsid w:val="003430DB"/>
    <w:rsid w:val="00343A87"/>
    <w:rsid w:val="00344A36"/>
    <w:rsid w:val="003456F4"/>
    <w:rsid w:val="003467F7"/>
    <w:rsid w:val="00347FB6"/>
    <w:rsid w:val="003504FD"/>
    <w:rsid w:val="00350881"/>
    <w:rsid w:val="00352B7E"/>
    <w:rsid w:val="00354D12"/>
    <w:rsid w:val="003561A1"/>
    <w:rsid w:val="00356B0E"/>
    <w:rsid w:val="00357D55"/>
    <w:rsid w:val="003609B4"/>
    <w:rsid w:val="00360A41"/>
    <w:rsid w:val="00363513"/>
    <w:rsid w:val="003657E5"/>
    <w:rsid w:val="0036589C"/>
    <w:rsid w:val="00365DDD"/>
    <w:rsid w:val="0036644F"/>
    <w:rsid w:val="00371312"/>
    <w:rsid w:val="00371DC7"/>
    <w:rsid w:val="003745FF"/>
    <w:rsid w:val="00377B21"/>
    <w:rsid w:val="0038663C"/>
    <w:rsid w:val="00390932"/>
    <w:rsid w:val="00390CE3"/>
    <w:rsid w:val="00394876"/>
    <w:rsid w:val="00394AAF"/>
    <w:rsid w:val="00394CE5"/>
    <w:rsid w:val="00394D56"/>
    <w:rsid w:val="0039689A"/>
    <w:rsid w:val="003A3EB9"/>
    <w:rsid w:val="003A4F02"/>
    <w:rsid w:val="003A6341"/>
    <w:rsid w:val="003B049C"/>
    <w:rsid w:val="003B67FD"/>
    <w:rsid w:val="003B6A61"/>
    <w:rsid w:val="003C7DDC"/>
    <w:rsid w:val="003D0F63"/>
    <w:rsid w:val="003D131C"/>
    <w:rsid w:val="003D42C0"/>
    <w:rsid w:val="003D5B29"/>
    <w:rsid w:val="003D7818"/>
    <w:rsid w:val="003E1F74"/>
    <w:rsid w:val="003E2445"/>
    <w:rsid w:val="003E30FE"/>
    <w:rsid w:val="003E33A2"/>
    <w:rsid w:val="003E3BB2"/>
    <w:rsid w:val="003F4043"/>
    <w:rsid w:val="003F5B58"/>
    <w:rsid w:val="003F632E"/>
    <w:rsid w:val="003F6F59"/>
    <w:rsid w:val="00401407"/>
    <w:rsid w:val="0040222A"/>
    <w:rsid w:val="004047BC"/>
    <w:rsid w:val="00404CEB"/>
    <w:rsid w:val="004100F7"/>
    <w:rsid w:val="0041288A"/>
    <w:rsid w:val="0041364A"/>
    <w:rsid w:val="00414CB3"/>
    <w:rsid w:val="0041563D"/>
    <w:rsid w:val="004179BF"/>
    <w:rsid w:val="00422C6E"/>
    <w:rsid w:val="00424AF0"/>
    <w:rsid w:val="00426E25"/>
    <w:rsid w:val="00427D9C"/>
    <w:rsid w:val="00427E7E"/>
    <w:rsid w:val="00430D85"/>
    <w:rsid w:val="004355CE"/>
    <w:rsid w:val="004358FF"/>
    <w:rsid w:val="004366A2"/>
    <w:rsid w:val="00440381"/>
    <w:rsid w:val="00442E20"/>
    <w:rsid w:val="00443B6E"/>
    <w:rsid w:val="0045420A"/>
    <w:rsid w:val="004554D4"/>
    <w:rsid w:val="00461744"/>
    <w:rsid w:val="00461A60"/>
    <w:rsid w:val="00462C75"/>
    <w:rsid w:val="0046336D"/>
    <w:rsid w:val="00463635"/>
    <w:rsid w:val="00466185"/>
    <w:rsid w:val="00466303"/>
    <w:rsid w:val="004668A7"/>
    <w:rsid w:val="00466D96"/>
    <w:rsid w:val="00467747"/>
    <w:rsid w:val="00470017"/>
    <w:rsid w:val="004730E8"/>
    <w:rsid w:val="004734FD"/>
    <w:rsid w:val="00473C98"/>
    <w:rsid w:val="0047460D"/>
    <w:rsid w:val="00474965"/>
    <w:rsid w:val="004773F9"/>
    <w:rsid w:val="00477B9F"/>
    <w:rsid w:val="00481E94"/>
    <w:rsid w:val="00482DF8"/>
    <w:rsid w:val="004864DE"/>
    <w:rsid w:val="00487440"/>
    <w:rsid w:val="00490E36"/>
    <w:rsid w:val="00494BE5"/>
    <w:rsid w:val="00495E04"/>
    <w:rsid w:val="004A0EBA"/>
    <w:rsid w:val="004A2538"/>
    <w:rsid w:val="004A50AF"/>
    <w:rsid w:val="004A6183"/>
    <w:rsid w:val="004A65C1"/>
    <w:rsid w:val="004A75A1"/>
    <w:rsid w:val="004B0C15"/>
    <w:rsid w:val="004B2606"/>
    <w:rsid w:val="004B2D0A"/>
    <w:rsid w:val="004B35EA"/>
    <w:rsid w:val="004B69E4"/>
    <w:rsid w:val="004B6C56"/>
    <w:rsid w:val="004B70BB"/>
    <w:rsid w:val="004C2A89"/>
    <w:rsid w:val="004C3A61"/>
    <w:rsid w:val="004C6C39"/>
    <w:rsid w:val="004D075F"/>
    <w:rsid w:val="004D1B76"/>
    <w:rsid w:val="004D344E"/>
    <w:rsid w:val="004D3931"/>
    <w:rsid w:val="004D3FF8"/>
    <w:rsid w:val="004D596E"/>
    <w:rsid w:val="004E019E"/>
    <w:rsid w:val="004E06EC"/>
    <w:rsid w:val="004E0A3F"/>
    <w:rsid w:val="004E1B1F"/>
    <w:rsid w:val="004E2CB7"/>
    <w:rsid w:val="004E4C71"/>
    <w:rsid w:val="004F016A"/>
    <w:rsid w:val="004F5EEF"/>
    <w:rsid w:val="00500F94"/>
    <w:rsid w:val="00500FF4"/>
    <w:rsid w:val="00502FB3"/>
    <w:rsid w:val="00503DE9"/>
    <w:rsid w:val="0050530C"/>
    <w:rsid w:val="00505DEA"/>
    <w:rsid w:val="00506671"/>
    <w:rsid w:val="00507782"/>
    <w:rsid w:val="00511557"/>
    <w:rsid w:val="00512A04"/>
    <w:rsid w:val="00513FEC"/>
    <w:rsid w:val="00517B51"/>
    <w:rsid w:val="00520499"/>
    <w:rsid w:val="0052382F"/>
    <w:rsid w:val="005249F5"/>
    <w:rsid w:val="005260F7"/>
    <w:rsid w:val="005348B4"/>
    <w:rsid w:val="00543BD1"/>
    <w:rsid w:val="0054680F"/>
    <w:rsid w:val="00550547"/>
    <w:rsid w:val="00550F95"/>
    <w:rsid w:val="005516BE"/>
    <w:rsid w:val="005539E1"/>
    <w:rsid w:val="00555F6B"/>
    <w:rsid w:val="00556113"/>
    <w:rsid w:val="00561163"/>
    <w:rsid w:val="00564C12"/>
    <w:rsid w:val="005654B8"/>
    <w:rsid w:val="005717F2"/>
    <w:rsid w:val="00572DFE"/>
    <w:rsid w:val="005762CC"/>
    <w:rsid w:val="00582D3D"/>
    <w:rsid w:val="005846A6"/>
    <w:rsid w:val="005862D6"/>
    <w:rsid w:val="0059008B"/>
    <w:rsid w:val="005902A4"/>
    <w:rsid w:val="00595386"/>
    <w:rsid w:val="00595D03"/>
    <w:rsid w:val="00595FAE"/>
    <w:rsid w:val="00597234"/>
    <w:rsid w:val="005A1B08"/>
    <w:rsid w:val="005A210C"/>
    <w:rsid w:val="005A4AC0"/>
    <w:rsid w:val="005A5FDF"/>
    <w:rsid w:val="005B0FB7"/>
    <w:rsid w:val="005B122A"/>
    <w:rsid w:val="005B1FCB"/>
    <w:rsid w:val="005B4A89"/>
    <w:rsid w:val="005B5AC2"/>
    <w:rsid w:val="005B7778"/>
    <w:rsid w:val="005C10C2"/>
    <w:rsid w:val="005C2833"/>
    <w:rsid w:val="005D230B"/>
    <w:rsid w:val="005D4FC9"/>
    <w:rsid w:val="005E144D"/>
    <w:rsid w:val="005E1500"/>
    <w:rsid w:val="005E3A43"/>
    <w:rsid w:val="005E622B"/>
    <w:rsid w:val="005F0B17"/>
    <w:rsid w:val="005F0D97"/>
    <w:rsid w:val="005F4DF8"/>
    <w:rsid w:val="005F5758"/>
    <w:rsid w:val="005F67C3"/>
    <w:rsid w:val="005F77C7"/>
    <w:rsid w:val="00601488"/>
    <w:rsid w:val="00603AE8"/>
    <w:rsid w:val="006060DE"/>
    <w:rsid w:val="00620675"/>
    <w:rsid w:val="00620A4D"/>
    <w:rsid w:val="00621CA9"/>
    <w:rsid w:val="00622910"/>
    <w:rsid w:val="006244C4"/>
    <w:rsid w:val="006254B6"/>
    <w:rsid w:val="00627FC8"/>
    <w:rsid w:val="00630C82"/>
    <w:rsid w:val="006326C0"/>
    <w:rsid w:val="00642AAB"/>
    <w:rsid w:val="006433C3"/>
    <w:rsid w:val="00644D8A"/>
    <w:rsid w:val="00645D47"/>
    <w:rsid w:val="00650F5B"/>
    <w:rsid w:val="00651957"/>
    <w:rsid w:val="006555F2"/>
    <w:rsid w:val="00655812"/>
    <w:rsid w:val="00656311"/>
    <w:rsid w:val="006570FF"/>
    <w:rsid w:val="00657633"/>
    <w:rsid w:val="0066561C"/>
    <w:rsid w:val="00666A71"/>
    <w:rsid w:val="006670D7"/>
    <w:rsid w:val="006679EA"/>
    <w:rsid w:val="00671041"/>
    <w:rsid w:val="006719EA"/>
    <w:rsid w:val="00671F13"/>
    <w:rsid w:val="0067367B"/>
    <w:rsid w:val="0067400A"/>
    <w:rsid w:val="00674015"/>
    <w:rsid w:val="006847AD"/>
    <w:rsid w:val="006859FB"/>
    <w:rsid w:val="0069114B"/>
    <w:rsid w:val="00692A7A"/>
    <w:rsid w:val="00694638"/>
    <w:rsid w:val="006959A1"/>
    <w:rsid w:val="0069742E"/>
    <w:rsid w:val="0069780E"/>
    <w:rsid w:val="006A15FF"/>
    <w:rsid w:val="006A5730"/>
    <w:rsid w:val="006A5FB1"/>
    <w:rsid w:val="006A6F06"/>
    <w:rsid w:val="006A756A"/>
    <w:rsid w:val="006B535E"/>
    <w:rsid w:val="006C36C7"/>
    <w:rsid w:val="006C4CFD"/>
    <w:rsid w:val="006D223A"/>
    <w:rsid w:val="006D23F2"/>
    <w:rsid w:val="006D4AFB"/>
    <w:rsid w:val="006D5987"/>
    <w:rsid w:val="006D66F7"/>
    <w:rsid w:val="006E3BFF"/>
    <w:rsid w:val="006E52FE"/>
    <w:rsid w:val="00702BF2"/>
    <w:rsid w:val="00703193"/>
    <w:rsid w:val="0070360B"/>
    <w:rsid w:val="00705C9D"/>
    <w:rsid w:val="00705F13"/>
    <w:rsid w:val="00713D03"/>
    <w:rsid w:val="00714F1D"/>
    <w:rsid w:val="00715225"/>
    <w:rsid w:val="00715F8F"/>
    <w:rsid w:val="00720CC6"/>
    <w:rsid w:val="00722DDB"/>
    <w:rsid w:val="00724728"/>
    <w:rsid w:val="00724F98"/>
    <w:rsid w:val="00730B9B"/>
    <w:rsid w:val="00731271"/>
    <w:rsid w:val="0073182E"/>
    <w:rsid w:val="007329C2"/>
    <w:rsid w:val="007332FF"/>
    <w:rsid w:val="00734A12"/>
    <w:rsid w:val="00734BDA"/>
    <w:rsid w:val="00737022"/>
    <w:rsid w:val="007408F5"/>
    <w:rsid w:val="00741EAE"/>
    <w:rsid w:val="00755248"/>
    <w:rsid w:val="00756C34"/>
    <w:rsid w:val="0076190B"/>
    <w:rsid w:val="0076355D"/>
    <w:rsid w:val="00763A2D"/>
    <w:rsid w:val="007676A4"/>
    <w:rsid w:val="00777795"/>
    <w:rsid w:val="00783A57"/>
    <w:rsid w:val="00784C92"/>
    <w:rsid w:val="00785733"/>
    <w:rsid w:val="007859CD"/>
    <w:rsid w:val="00786A1B"/>
    <w:rsid w:val="007907E4"/>
    <w:rsid w:val="00790EF8"/>
    <w:rsid w:val="00790FDE"/>
    <w:rsid w:val="00791E1F"/>
    <w:rsid w:val="0079358C"/>
    <w:rsid w:val="00796371"/>
    <w:rsid w:val="00796461"/>
    <w:rsid w:val="007A1E6F"/>
    <w:rsid w:val="007A1FB2"/>
    <w:rsid w:val="007A6A4F"/>
    <w:rsid w:val="007B03F5"/>
    <w:rsid w:val="007B5C09"/>
    <w:rsid w:val="007B5DA2"/>
    <w:rsid w:val="007B7226"/>
    <w:rsid w:val="007B7A48"/>
    <w:rsid w:val="007C0966"/>
    <w:rsid w:val="007C19E7"/>
    <w:rsid w:val="007C5CFD"/>
    <w:rsid w:val="007C6D9F"/>
    <w:rsid w:val="007D1099"/>
    <w:rsid w:val="007D4893"/>
    <w:rsid w:val="007E1214"/>
    <w:rsid w:val="007E1E9D"/>
    <w:rsid w:val="007E3DBE"/>
    <w:rsid w:val="007E70CF"/>
    <w:rsid w:val="007E74A4"/>
    <w:rsid w:val="007F0ED3"/>
    <w:rsid w:val="007F263F"/>
    <w:rsid w:val="007F79E1"/>
    <w:rsid w:val="008015A8"/>
    <w:rsid w:val="0080391D"/>
    <w:rsid w:val="00805490"/>
    <w:rsid w:val="0080766E"/>
    <w:rsid w:val="00811169"/>
    <w:rsid w:val="00812DDC"/>
    <w:rsid w:val="00815297"/>
    <w:rsid w:val="008170DB"/>
    <w:rsid w:val="00817BA1"/>
    <w:rsid w:val="0082288F"/>
    <w:rsid w:val="00823022"/>
    <w:rsid w:val="00823F24"/>
    <w:rsid w:val="008259A2"/>
    <w:rsid w:val="0082634E"/>
    <w:rsid w:val="00827DFD"/>
    <w:rsid w:val="008313C4"/>
    <w:rsid w:val="00832B7B"/>
    <w:rsid w:val="00835434"/>
    <w:rsid w:val="008358C0"/>
    <w:rsid w:val="00835994"/>
    <w:rsid w:val="008413F6"/>
    <w:rsid w:val="00842838"/>
    <w:rsid w:val="008455B7"/>
    <w:rsid w:val="00854EC1"/>
    <w:rsid w:val="0085797F"/>
    <w:rsid w:val="00861DC3"/>
    <w:rsid w:val="0086261C"/>
    <w:rsid w:val="00864969"/>
    <w:rsid w:val="008654B6"/>
    <w:rsid w:val="00867019"/>
    <w:rsid w:val="00871A09"/>
    <w:rsid w:val="00871F3B"/>
    <w:rsid w:val="008735A9"/>
    <w:rsid w:val="00877489"/>
    <w:rsid w:val="00877BC5"/>
    <w:rsid w:val="00877D20"/>
    <w:rsid w:val="00881C48"/>
    <w:rsid w:val="008822FC"/>
    <w:rsid w:val="00884668"/>
    <w:rsid w:val="00885B80"/>
    <w:rsid w:val="00885C30"/>
    <w:rsid w:val="00885E9B"/>
    <w:rsid w:val="00893C96"/>
    <w:rsid w:val="0089500A"/>
    <w:rsid w:val="00896CD4"/>
    <w:rsid w:val="00897C94"/>
    <w:rsid w:val="008A05A4"/>
    <w:rsid w:val="008A2313"/>
    <w:rsid w:val="008A3675"/>
    <w:rsid w:val="008A5B17"/>
    <w:rsid w:val="008A7C12"/>
    <w:rsid w:val="008B03CE"/>
    <w:rsid w:val="008B14A6"/>
    <w:rsid w:val="008B529E"/>
    <w:rsid w:val="008C17FB"/>
    <w:rsid w:val="008C25A4"/>
    <w:rsid w:val="008C491C"/>
    <w:rsid w:val="008D1B00"/>
    <w:rsid w:val="008D57B8"/>
    <w:rsid w:val="008E03FC"/>
    <w:rsid w:val="008E1963"/>
    <w:rsid w:val="008E4BE9"/>
    <w:rsid w:val="008E510B"/>
    <w:rsid w:val="008F2049"/>
    <w:rsid w:val="008F4C07"/>
    <w:rsid w:val="00902910"/>
    <w:rsid w:val="00902B13"/>
    <w:rsid w:val="00911941"/>
    <w:rsid w:val="009159F5"/>
    <w:rsid w:val="0092024D"/>
    <w:rsid w:val="009245A5"/>
    <w:rsid w:val="00925F0F"/>
    <w:rsid w:val="00932F6B"/>
    <w:rsid w:val="009364FF"/>
    <w:rsid w:val="009374E3"/>
    <w:rsid w:val="00942009"/>
    <w:rsid w:val="00944E62"/>
    <w:rsid w:val="009464D1"/>
    <w:rsid w:val="009468BC"/>
    <w:rsid w:val="00946BCE"/>
    <w:rsid w:val="00947413"/>
    <w:rsid w:val="009507A8"/>
    <w:rsid w:val="00951975"/>
    <w:rsid w:val="00954058"/>
    <w:rsid w:val="00954484"/>
    <w:rsid w:val="009616DF"/>
    <w:rsid w:val="00961C24"/>
    <w:rsid w:val="0096542F"/>
    <w:rsid w:val="00965634"/>
    <w:rsid w:val="00967FA7"/>
    <w:rsid w:val="0097033D"/>
    <w:rsid w:val="00970D19"/>
    <w:rsid w:val="00971645"/>
    <w:rsid w:val="0097461E"/>
    <w:rsid w:val="00977919"/>
    <w:rsid w:val="0098074C"/>
    <w:rsid w:val="00980EEF"/>
    <w:rsid w:val="00983000"/>
    <w:rsid w:val="009870FA"/>
    <w:rsid w:val="009921C3"/>
    <w:rsid w:val="0099551D"/>
    <w:rsid w:val="009A5897"/>
    <w:rsid w:val="009A5F24"/>
    <w:rsid w:val="009A6204"/>
    <w:rsid w:val="009B0B3E"/>
    <w:rsid w:val="009B11FF"/>
    <w:rsid w:val="009B1913"/>
    <w:rsid w:val="009B6657"/>
    <w:rsid w:val="009B67E6"/>
    <w:rsid w:val="009B7B80"/>
    <w:rsid w:val="009D0EB5"/>
    <w:rsid w:val="009D14F9"/>
    <w:rsid w:val="009D2B74"/>
    <w:rsid w:val="009D63FF"/>
    <w:rsid w:val="009E175D"/>
    <w:rsid w:val="009E3CC2"/>
    <w:rsid w:val="009E4F55"/>
    <w:rsid w:val="009F06BD"/>
    <w:rsid w:val="009F1AA1"/>
    <w:rsid w:val="009F2A4D"/>
    <w:rsid w:val="00A00828"/>
    <w:rsid w:val="00A00EAF"/>
    <w:rsid w:val="00A02C5E"/>
    <w:rsid w:val="00A03290"/>
    <w:rsid w:val="00A0387E"/>
    <w:rsid w:val="00A06146"/>
    <w:rsid w:val="00A07490"/>
    <w:rsid w:val="00A10655"/>
    <w:rsid w:val="00A111AC"/>
    <w:rsid w:val="00A12B64"/>
    <w:rsid w:val="00A12CD9"/>
    <w:rsid w:val="00A17EC9"/>
    <w:rsid w:val="00A21C8C"/>
    <w:rsid w:val="00A21F7E"/>
    <w:rsid w:val="00A22C38"/>
    <w:rsid w:val="00A25193"/>
    <w:rsid w:val="00A251A6"/>
    <w:rsid w:val="00A262C1"/>
    <w:rsid w:val="00A26E80"/>
    <w:rsid w:val="00A31AE8"/>
    <w:rsid w:val="00A34318"/>
    <w:rsid w:val="00A3739D"/>
    <w:rsid w:val="00A37DDA"/>
    <w:rsid w:val="00A43684"/>
    <w:rsid w:val="00A45005"/>
    <w:rsid w:val="00A47824"/>
    <w:rsid w:val="00A62156"/>
    <w:rsid w:val="00A62B08"/>
    <w:rsid w:val="00A660E7"/>
    <w:rsid w:val="00A721CE"/>
    <w:rsid w:val="00A76790"/>
    <w:rsid w:val="00A81E64"/>
    <w:rsid w:val="00A84B64"/>
    <w:rsid w:val="00A925EC"/>
    <w:rsid w:val="00A9293C"/>
    <w:rsid w:val="00A929AA"/>
    <w:rsid w:val="00A92B6B"/>
    <w:rsid w:val="00A966EB"/>
    <w:rsid w:val="00AA541E"/>
    <w:rsid w:val="00AB2784"/>
    <w:rsid w:val="00AB4467"/>
    <w:rsid w:val="00AC0858"/>
    <w:rsid w:val="00AC1A40"/>
    <w:rsid w:val="00AC7513"/>
    <w:rsid w:val="00AD0DA4"/>
    <w:rsid w:val="00AD34A3"/>
    <w:rsid w:val="00AD4169"/>
    <w:rsid w:val="00AD51F0"/>
    <w:rsid w:val="00AD566C"/>
    <w:rsid w:val="00AE25C6"/>
    <w:rsid w:val="00AE29C0"/>
    <w:rsid w:val="00AE306C"/>
    <w:rsid w:val="00AE7B8C"/>
    <w:rsid w:val="00AF28C1"/>
    <w:rsid w:val="00AF3A60"/>
    <w:rsid w:val="00AF6E59"/>
    <w:rsid w:val="00B0057A"/>
    <w:rsid w:val="00B02627"/>
    <w:rsid w:val="00B02EF1"/>
    <w:rsid w:val="00B05D0D"/>
    <w:rsid w:val="00B06AEF"/>
    <w:rsid w:val="00B07296"/>
    <w:rsid w:val="00B07B14"/>
    <w:rsid w:val="00B07C97"/>
    <w:rsid w:val="00B07F07"/>
    <w:rsid w:val="00B1000F"/>
    <w:rsid w:val="00B11C67"/>
    <w:rsid w:val="00B11D61"/>
    <w:rsid w:val="00B12D6A"/>
    <w:rsid w:val="00B15754"/>
    <w:rsid w:val="00B2046E"/>
    <w:rsid w:val="00B20E8B"/>
    <w:rsid w:val="00B214E5"/>
    <w:rsid w:val="00B230AD"/>
    <w:rsid w:val="00B247A1"/>
    <w:rsid w:val="00B257E1"/>
    <w:rsid w:val="00B2599A"/>
    <w:rsid w:val="00B27AC4"/>
    <w:rsid w:val="00B30BBB"/>
    <w:rsid w:val="00B31531"/>
    <w:rsid w:val="00B34058"/>
    <w:rsid w:val="00B343CC"/>
    <w:rsid w:val="00B40C1C"/>
    <w:rsid w:val="00B4182A"/>
    <w:rsid w:val="00B41C6D"/>
    <w:rsid w:val="00B41D96"/>
    <w:rsid w:val="00B4237B"/>
    <w:rsid w:val="00B45A23"/>
    <w:rsid w:val="00B5084A"/>
    <w:rsid w:val="00B55A82"/>
    <w:rsid w:val="00B5615C"/>
    <w:rsid w:val="00B606A1"/>
    <w:rsid w:val="00B614F7"/>
    <w:rsid w:val="00B61B26"/>
    <w:rsid w:val="00B65E6B"/>
    <w:rsid w:val="00B674DD"/>
    <w:rsid w:val="00B675B2"/>
    <w:rsid w:val="00B736A5"/>
    <w:rsid w:val="00B752A4"/>
    <w:rsid w:val="00B81261"/>
    <w:rsid w:val="00B81270"/>
    <w:rsid w:val="00B81B7F"/>
    <w:rsid w:val="00B8223E"/>
    <w:rsid w:val="00B832AE"/>
    <w:rsid w:val="00B86678"/>
    <w:rsid w:val="00B92F9B"/>
    <w:rsid w:val="00B941B3"/>
    <w:rsid w:val="00B94D50"/>
    <w:rsid w:val="00B96513"/>
    <w:rsid w:val="00BA0A0B"/>
    <w:rsid w:val="00BA1D47"/>
    <w:rsid w:val="00BA4097"/>
    <w:rsid w:val="00BA66F0"/>
    <w:rsid w:val="00BB0253"/>
    <w:rsid w:val="00BB2239"/>
    <w:rsid w:val="00BB2AE7"/>
    <w:rsid w:val="00BB6464"/>
    <w:rsid w:val="00BC0BBC"/>
    <w:rsid w:val="00BC1BB8"/>
    <w:rsid w:val="00BD30F4"/>
    <w:rsid w:val="00BD3ADD"/>
    <w:rsid w:val="00BD4255"/>
    <w:rsid w:val="00BD4E84"/>
    <w:rsid w:val="00BD7FE1"/>
    <w:rsid w:val="00BE19E3"/>
    <w:rsid w:val="00BE37CA"/>
    <w:rsid w:val="00BE6144"/>
    <w:rsid w:val="00BE635A"/>
    <w:rsid w:val="00BE75E2"/>
    <w:rsid w:val="00BF17E9"/>
    <w:rsid w:val="00BF29FE"/>
    <w:rsid w:val="00BF2ABB"/>
    <w:rsid w:val="00BF5099"/>
    <w:rsid w:val="00C03DFD"/>
    <w:rsid w:val="00C069DE"/>
    <w:rsid w:val="00C07BC5"/>
    <w:rsid w:val="00C07EE8"/>
    <w:rsid w:val="00C10F10"/>
    <w:rsid w:val="00C15D4D"/>
    <w:rsid w:val="00C175DC"/>
    <w:rsid w:val="00C209FA"/>
    <w:rsid w:val="00C21B4E"/>
    <w:rsid w:val="00C22E74"/>
    <w:rsid w:val="00C30171"/>
    <w:rsid w:val="00C309D8"/>
    <w:rsid w:val="00C34222"/>
    <w:rsid w:val="00C3655F"/>
    <w:rsid w:val="00C379BE"/>
    <w:rsid w:val="00C37A65"/>
    <w:rsid w:val="00C43519"/>
    <w:rsid w:val="00C50B11"/>
    <w:rsid w:val="00C51537"/>
    <w:rsid w:val="00C51A64"/>
    <w:rsid w:val="00C52BC3"/>
    <w:rsid w:val="00C54B65"/>
    <w:rsid w:val="00C54DD1"/>
    <w:rsid w:val="00C60042"/>
    <w:rsid w:val="00C60F89"/>
    <w:rsid w:val="00C61AFA"/>
    <w:rsid w:val="00C61D64"/>
    <w:rsid w:val="00C62099"/>
    <w:rsid w:val="00C64EA3"/>
    <w:rsid w:val="00C66AB2"/>
    <w:rsid w:val="00C7046F"/>
    <w:rsid w:val="00C72867"/>
    <w:rsid w:val="00C75E81"/>
    <w:rsid w:val="00C80BA3"/>
    <w:rsid w:val="00C80CF7"/>
    <w:rsid w:val="00C8479B"/>
    <w:rsid w:val="00C86609"/>
    <w:rsid w:val="00C920C9"/>
    <w:rsid w:val="00C92B4C"/>
    <w:rsid w:val="00C93441"/>
    <w:rsid w:val="00C954F6"/>
    <w:rsid w:val="00C978A5"/>
    <w:rsid w:val="00CA6BC5"/>
    <w:rsid w:val="00CC27F0"/>
    <w:rsid w:val="00CC59C8"/>
    <w:rsid w:val="00CC61CD"/>
    <w:rsid w:val="00CC737B"/>
    <w:rsid w:val="00CD2905"/>
    <w:rsid w:val="00CD5011"/>
    <w:rsid w:val="00CD56C8"/>
    <w:rsid w:val="00CD5D84"/>
    <w:rsid w:val="00CE25BF"/>
    <w:rsid w:val="00CE51C6"/>
    <w:rsid w:val="00CE640F"/>
    <w:rsid w:val="00CE76BC"/>
    <w:rsid w:val="00CF49A9"/>
    <w:rsid w:val="00CF540E"/>
    <w:rsid w:val="00CF6F8F"/>
    <w:rsid w:val="00CF76CB"/>
    <w:rsid w:val="00D02F07"/>
    <w:rsid w:val="00D0467B"/>
    <w:rsid w:val="00D0699C"/>
    <w:rsid w:val="00D14B71"/>
    <w:rsid w:val="00D15227"/>
    <w:rsid w:val="00D156DD"/>
    <w:rsid w:val="00D158C5"/>
    <w:rsid w:val="00D23AFA"/>
    <w:rsid w:val="00D27EBE"/>
    <w:rsid w:val="00D31F7D"/>
    <w:rsid w:val="00D334AD"/>
    <w:rsid w:val="00D33AEE"/>
    <w:rsid w:val="00D36A49"/>
    <w:rsid w:val="00D42B7C"/>
    <w:rsid w:val="00D517C6"/>
    <w:rsid w:val="00D5354B"/>
    <w:rsid w:val="00D5528D"/>
    <w:rsid w:val="00D57347"/>
    <w:rsid w:val="00D60298"/>
    <w:rsid w:val="00D614ED"/>
    <w:rsid w:val="00D64095"/>
    <w:rsid w:val="00D64979"/>
    <w:rsid w:val="00D65C1C"/>
    <w:rsid w:val="00D671A6"/>
    <w:rsid w:val="00D71D84"/>
    <w:rsid w:val="00D72464"/>
    <w:rsid w:val="00D72722"/>
    <w:rsid w:val="00D768EB"/>
    <w:rsid w:val="00D80136"/>
    <w:rsid w:val="00D80F53"/>
    <w:rsid w:val="00D81B14"/>
    <w:rsid w:val="00D81E17"/>
    <w:rsid w:val="00D821B5"/>
    <w:rsid w:val="00D82D1E"/>
    <w:rsid w:val="00D832D9"/>
    <w:rsid w:val="00D83666"/>
    <w:rsid w:val="00D83C45"/>
    <w:rsid w:val="00D90785"/>
    <w:rsid w:val="00D90F00"/>
    <w:rsid w:val="00D975C0"/>
    <w:rsid w:val="00DA04FA"/>
    <w:rsid w:val="00DA5285"/>
    <w:rsid w:val="00DA57DA"/>
    <w:rsid w:val="00DA70DF"/>
    <w:rsid w:val="00DB0E2E"/>
    <w:rsid w:val="00DB191D"/>
    <w:rsid w:val="00DB1B6F"/>
    <w:rsid w:val="00DB1F29"/>
    <w:rsid w:val="00DB4F91"/>
    <w:rsid w:val="00DB6D0A"/>
    <w:rsid w:val="00DC06BE"/>
    <w:rsid w:val="00DC1F0F"/>
    <w:rsid w:val="00DC3117"/>
    <w:rsid w:val="00DC5DD9"/>
    <w:rsid w:val="00DC6D2D"/>
    <w:rsid w:val="00DC7CCA"/>
    <w:rsid w:val="00DD4E59"/>
    <w:rsid w:val="00DD5374"/>
    <w:rsid w:val="00DE33B5"/>
    <w:rsid w:val="00DE4A30"/>
    <w:rsid w:val="00DE5781"/>
    <w:rsid w:val="00DE5E18"/>
    <w:rsid w:val="00DE71DA"/>
    <w:rsid w:val="00DF0487"/>
    <w:rsid w:val="00DF2242"/>
    <w:rsid w:val="00DF5EA4"/>
    <w:rsid w:val="00E0139D"/>
    <w:rsid w:val="00E02681"/>
    <w:rsid w:val="00E02792"/>
    <w:rsid w:val="00E034D8"/>
    <w:rsid w:val="00E04031"/>
    <w:rsid w:val="00E04CC0"/>
    <w:rsid w:val="00E10904"/>
    <w:rsid w:val="00E119E4"/>
    <w:rsid w:val="00E128F0"/>
    <w:rsid w:val="00E15816"/>
    <w:rsid w:val="00E160D5"/>
    <w:rsid w:val="00E20AC4"/>
    <w:rsid w:val="00E239FF"/>
    <w:rsid w:val="00E2615F"/>
    <w:rsid w:val="00E27D7B"/>
    <w:rsid w:val="00E30556"/>
    <w:rsid w:val="00E30981"/>
    <w:rsid w:val="00E3240D"/>
    <w:rsid w:val="00E33136"/>
    <w:rsid w:val="00E34D7C"/>
    <w:rsid w:val="00E35602"/>
    <w:rsid w:val="00E3723D"/>
    <w:rsid w:val="00E44C89"/>
    <w:rsid w:val="00E46FC4"/>
    <w:rsid w:val="00E602A2"/>
    <w:rsid w:val="00E61BA2"/>
    <w:rsid w:val="00E63864"/>
    <w:rsid w:val="00E63BEC"/>
    <w:rsid w:val="00E6403F"/>
    <w:rsid w:val="00E673B3"/>
    <w:rsid w:val="00E70F28"/>
    <w:rsid w:val="00E76825"/>
    <w:rsid w:val="00E76C1B"/>
    <w:rsid w:val="00E76EBD"/>
    <w:rsid w:val="00E770C4"/>
    <w:rsid w:val="00E77413"/>
    <w:rsid w:val="00E82458"/>
    <w:rsid w:val="00E84C5A"/>
    <w:rsid w:val="00E85C80"/>
    <w:rsid w:val="00E861DB"/>
    <w:rsid w:val="00E87A95"/>
    <w:rsid w:val="00E93406"/>
    <w:rsid w:val="00E9412C"/>
    <w:rsid w:val="00E956C5"/>
    <w:rsid w:val="00E95C39"/>
    <w:rsid w:val="00E96A26"/>
    <w:rsid w:val="00EA2C39"/>
    <w:rsid w:val="00EA2F7D"/>
    <w:rsid w:val="00EA38D1"/>
    <w:rsid w:val="00EA3C7B"/>
    <w:rsid w:val="00EA49C5"/>
    <w:rsid w:val="00EA5F6A"/>
    <w:rsid w:val="00EA727C"/>
    <w:rsid w:val="00EA75B9"/>
    <w:rsid w:val="00EA7B97"/>
    <w:rsid w:val="00EA7C41"/>
    <w:rsid w:val="00EB0A3C"/>
    <w:rsid w:val="00EB0A96"/>
    <w:rsid w:val="00EB20F6"/>
    <w:rsid w:val="00EB431D"/>
    <w:rsid w:val="00EB559B"/>
    <w:rsid w:val="00EB77F9"/>
    <w:rsid w:val="00EC3C72"/>
    <w:rsid w:val="00EC5769"/>
    <w:rsid w:val="00EC7D00"/>
    <w:rsid w:val="00ED0304"/>
    <w:rsid w:val="00ED7398"/>
    <w:rsid w:val="00EE193A"/>
    <w:rsid w:val="00EE1CAC"/>
    <w:rsid w:val="00EE333A"/>
    <w:rsid w:val="00EE38FA"/>
    <w:rsid w:val="00EE3E2C"/>
    <w:rsid w:val="00EE5402"/>
    <w:rsid w:val="00EE5D23"/>
    <w:rsid w:val="00EE69B2"/>
    <w:rsid w:val="00EE750D"/>
    <w:rsid w:val="00EF2326"/>
    <w:rsid w:val="00EF26C9"/>
    <w:rsid w:val="00EF3CA4"/>
    <w:rsid w:val="00EF4622"/>
    <w:rsid w:val="00EF7859"/>
    <w:rsid w:val="00F014DA"/>
    <w:rsid w:val="00F02591"/>
    <w:rsid w:val="00F05263"/>
    <w:rsid w:val="00F10929"/>
    <w:rsid w:val="00F11196"/>
    <w:rsid w:val="00F11FAB"/>
    <w:rsid w:val="00F1377F"/>
    <w:rsid w:val="00F33055"/>
    <w:rsid w:val="00F37CD2"/>
    <w:rsid w:val="00F46362"/>
    <w:rsid w:val="00F52265"/>
    <w:rsid w:val="00F5509B"/>
    <w:rsid w:val="00F550A2"/>
    <w:rsid w:val="00F5696E"/>
    <w:rsid w:val="00F60EFF"/>
    <w:rsid w:val="00F64DF5"/>
    <w:rsid w:val="00F67AE7"/>
    <w:rsid w:val="00F67D2D"/>
    <w:rsid w:val="00F70318"/>
    <w:rsid w:val="00F81269"/>
    <w:rsid w:val="00F85623"/>
    <w:rsid w:val="00F858F2"/>
    <w:rsid w:val="00F860CC"/>
    <w:rsid w:val="00F86689"/>
    <w:rsid w:val="00F87963"/>
    <w:rsid w:val="00F940C3"/>
    <w:rsid w:val="00F94398"/>
    <w:rsid w:val="00FA10A3"/>
    <w:rsid w:val="00FA3649"/>
    <w:rsid w:val="00FA6C13"/>
    <w:rsid w:val="00FB2B56"/>
    <w:rsid w:val="00FB37E4"/>
    <w:rsid w:val="00FB55D5"/>
    <w:rsid w:val="00FC0312"/>
    <w:rsid w:val="00FC11AD"/>
    <w:rsid w:val="00FC12BF"/>
    <w:rsid w:val="00FC1859"/>
    <w:rsid w:val="00FC2C60"/>
    <w:rsid w:val="00FD3E6F"/>
    <w:rsid w:val="00FD43C1"/>
    <w:rsid w:val="00FD51B9"/>
    <w:rsid w:val="00FD55EC"/>
    <w:rsid w:val="00FD5849"/>
    <w:rsid w:val="00FE2A39"/>
    <w:rsid w:val="00FF185C"/>
    <w:rsid w:val="00FF39CF"/>
    <w:rsid w:val="00FF4171"/>
    <w:rsid w:val="00FF55AA"/>
    <w:rsid w:val="00FF5955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9CC4E8E"/>
  <w15:docId w15:val="{85151504-8A1F-46C3-99EB-23A90AF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2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F99"/>
  </w:style>
  <w:style w:type="paragraph" w:styleId="Heading1">
    <w:name w:val="heading 1"/>
    <w:basedOn w:val="Normal"/>
    <w:next w:val="Normal"/>
    <w:link w:val="Heading1Char"/>
    <w:uiPriority w:val="1"/>
    <w:qFormat/>
    <w:rsid w:val="001A576A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1A576A"/>
    <w:pPr>
      <w:keepNext/>
      <w:keepLines/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3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99"/>
    <w:qFormat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99"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99"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99"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99"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  <w:ind w:left="1008" w:hanging="1008"/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numbering" w:customStyle="1" w:styleId="NTGStandardNumList">
    <w:name w:val="NTG Standard Num List"/>
    <w:uiPriority w:val="99"/>
    <w:rsid w:val="004179BF"/>
    <w:pPr>
      <w:numPr>
        <w:numId w:val="9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E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04"/>
    <w:rPr>
      <w:rFonts w:ascii="Segoe UI" w:hAnsi="Segoe UI" w:cs="Segoe UI"/>
      <w:sz w:val="18"/>
      <w:szCs w:val="18"/>
    </w:rPr>
  </w:style>
  <w:style w:type="numbering" w:customStyle="1" w:styleId="NTGTableList">
    <w:name w:val="NTG Table List"/>
    <w:uiPriority w:val="99"/>
    <w:rsid w:val="00BE19E3"/>
    <w:pPr>
      <w:numPr>
        <w:numId w:val="10"/>
      </w:numPr>
    </w:pPr>
  </w:style>
  <w:style w:type="paragraph" w:customStyle="1" w:styleId="NTGTableBulletList1">
    <w:name w:val="NTG Table Bullet List 1"/>
    <w:semiHidden/>
    <w:qFormat/>
    <w:rsid w:val="00BE19E3"/>
    <w:pPr>
      <w:numPr>
        <w:numId w:val="11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BE19E3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BE19E3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BE19E3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BE19E3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BE19E3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BE19E3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BE19E3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BE19E3"/>
    <w:pPr>
      <w:numPr>
        <w:ilvl w:val="8"/>
      </w:numPr>
    </w:pPr>
  </w:style>
  <w:style w:type="character" w:styleId="CommentReference">
    <w:name w:val="annotation reference"/>
    <w:basedOn w:val="DefaultParagraphFont"/>
    <w:unhideWhenUsed/>
    <w:rsid w:val="00324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9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9E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0A4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eysmart.gov.au/managing-debt/financial-hardsh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Microsoft\Windows\Temporary%20Internet%20Files\Content.IE5\TT6Z7DPN\ntg-general-portrait-word-template%20(1)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A12F-0DA9-4A90-989A-D0A535C0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 (1).dotx</Template>
  <TotalTime>338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– Application form template (waiver)</vt:lpstr>
    </vt:vector>
  </TitlesOfParts>
  <Company>Northern Territory Government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– Application form template (waiver)</dc:title>
  <dc:creator>nlu</dc:creator>
  <cp:lastModifiedBy>Diana Gaerth</cp:lastModifiedBy>
  <cp:revision>32</cp:revision>
  <cp:lastPrinted>2024-04-15T00:36:00Z</cp:lastPrinted>
  <dcterms:created xsi:type="dcterms:W3CDTF">2023-12-20T02:21:00Z</dcterms:created>
  <dcterms:modified xsi:type="dcterms:W3CDTF">2024-05-28T05:34:00Z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1.0">
    <vt:lpwstr>Version 1.0</vt:lpwstr>
  </property>
</Properties>
</file>